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7D006B" w14:textId="77777777" w:rsidR="00646A66" w:rsidRPr="00DF3038" w:rsidRDefault="00000000">
      <w:pPr>
        <w:pStyle w:val="Titolo1"/>
        <w:jc w:val="center"/>
        <w:rPr>
          <w:rFonts w:cstheme="majorHAnsi"/>
          <w:sz w:val="24"/>
          <w:szCs w:val="24"/>
          <w:lang w:val="it-IT"/>
        </w:rPr>
      </w:pPr>
      <w:r w:rsidRPr="00DF3038">
        <w:rPr>
          <w:rFonts w:cstheme="majorHAnsi"/>
          <w:sz w:val="24"/>
          <w:szCs w:val="24"/>
          <w:lang w:val="it-IT"/>
        </w:rPr>
        <w:t>ALLEGATO A - ISTANZA DI PARTECIPAZIONE</w:t>
      </w:r>
    </w:p>
    <w:p w14:paraId="5785FE0F" w14:textId="3BA1420D" w:rsidR="00646A66" w:rsidRPr="00DF3038" w:rsidRDefault="00000000">
      <w:pPr>
        <w:rPr>
          <w:rFonts w:asciiTheme="majorHAnsi" w:hAnsiTheme="majorHAnsi" w:cstheme="majorHAnsi"/>
          <w:sz w:val="24"/>
          <w:szCs w:val="24"/>
          <w:lang w:val="it-IT"/>
        </w:rPr>
      </w:pPr>
      <w:r w:rsidRPr="00DF3038">
        <w:rPr>
          <w:rFonts w:asciiTheme="majorHAnsi" w:hAnsiTheme="majorHAnsi" w:cstheme="majorHAnsi"/>
          <w:sz w:val="24"/>
          <w:szCs w:val="24"/>
          <w:lang w:val="it-IT"/>
        </w:rPr>
        <w:br/>
        <w:t>Al Dirigente Scolastico dell'I.C.</w:t>
      </w:r>
      <w:r w:rsidR="00587DA9" w:rsidRPr="00DF3038">
        <w:rPr>
          <w:rFonts w:asciiTheme="majorHAnsi" w:hAnsiTheme="majorHAnsi" w:cstheme="majorHAnsi"/>
          <w:sz w:val="24"/>
          <w:szCs w:val="24"/>
          <w:lang w:val="it-IT"/>
        </w:rPr>
        <w:t>S.</w:t>
      </w:r>
      <w:r w:rsidRPr="00DF3038">
        <w:rPr>
          <w:rFonts w:asciiTheme="majorHAnsi" w:hAnsiTheme="majorHAnsi" w:cstheme="majorHAnsi"/>
          <w:sz w:val="24"/>
          <w:szCs w:val="24"/>
          <w:lang w:val="it-IT"/>
        </w:rPr>
        <w:t xml:space="preserve"> </w:t>
      </w:r>
      <w:r w:rsidR="00587DA9" w:rsidRPr="00DF3038">
        <w:rPr>
          <w:rFonts w:asciiTheme="majorHAnsi" w:hAnsiTheme="majorHAnsi" w:cstheme="majorHAnsi"/>
          <w:sz w:val="24"/>
          <w:szCs w:val="24"/>
          <w:lang w:val="it-IT"/>
        </w:rPr>
        <w:t>Giuseppe Scelsa</w:t>
      </w:r>
    </w:p>
    <w:p w14:paraId="4A706296" w14:textId="77777777" w:rsidR="00646A66" w:rsidRPr="00DF3038" w:rsidRDefault="00000000">
      <w:pPr>
        <w:rPr>
          <w:rFonts w:asciiTheme="majorHAnsi" w:hAnsiTheme="majorHAnsi" w:cstheme="majorHAnsi"/>
          <w:sz w:val="24"/>
          <w:szCs w:val="24"/>
          <w:lang w:val="it-IT"/>
        </w:rPr>
      </w:pPr>
      <w:r w:rsidRPr="00DF3038">
        <w:rPr>
          <w:rFonts w:asciiTheme="majorHAnsi" w:hAnsiTheme="majorHAnsi" w:cstheme="majorHAnsi"/>
          <w:sz w:val="24"/>
          <w:szCs w:val="24"/>
          <w:lang w:val="it-IT"/>
        </w:rPr>
        <w:br/>
        <w:t xml:space="preserve">Il/La sottoscritto/a ________________________________ nato/a </w:t>
      </w:r>
      <w:proofErr w:type="spellStart"/>
      <w:r w:rsidRPr="00DF3038">
        <w:rPr>
          <w:rFonts w:asciiTheme="majorHAnsi" w:hAnsiTheme="majorHAnsi" w:cstheme="majorHAnsi"/>
          <w:sz w:val="24"/>
          <w:szCs w:val="24"/>
          <w:lang w:val="it-IT"/>
        </w:rPr>
        <w:t>a</w:t>
      </w:r>
      <w:proofErr w:type="spellEnd"/>
      <w:r w:rsidRPr="00DF3038">
        <w:rPr>
          <w:rFonts w:asciiTheme="majorHAnsi" w:hAnsiTheme="majorHAnsi" w:cstheme="majorHAnsi"/>
          <w:sz w:val="24"/>
          <w:szCs w:val="24"/>
          <w:lang w:val="it-IT"/>
        </w:rPr>
        <w:t xml:space="preserve"> ________________ il ____________</w:t>
      </w:r>
    </w:p>
    <w:p w14:paraId="5482E5DD" w14:textId="77777777" w:rsidR="00646A66" w:rsidRPr="00DF3038" w:rsidRDefault="00000000">
      <w:pPr>
        <w:rPr>
          <w:rFonts w:asciiTheme="majorHAnsi" w:hAnsiTheme="majorHAnsi" w:cstheme="majorHAnsi"/>
          <w:sz w:val="24"/>
          <w:szCs w:val="24"/>
          <w:lang w:val="it-IT"/>
        </w:rPr>
      </w:pPr>
      <w:r w:rsidRPr="00DF3038">
        <w:rPr>
          <w:rFonts w:asciiTheme="majorHAnsi" w:hAnsiTheme="majorHAnsi" w:cstheme="majorHAnsi"/>
          <w:sz w:val="24"/>
          <w:szCs w:val="24"/>
          <w:lang w:val="it-IT"/>
        </w:rPr>
        <w:t>C.F. __________________________ residente a ____________________ prov. ____ via ________________</w:t>
      </w:r>
    </w:p>
    <w:p w14:paraId="3CB9332A" w14:textId="77777777" w:rsidR="00646A66" w:rsidRPr="00DF3038" w:rsidRDefault="00000000">
      <w:pPr>
        <w:rPr>
          <w:rFonts w:asciiTheme="majorHAnsi" w:hAnsiTheme="majorHAnsi" w:cstheme="majorHAnsi"/>
          <w:sz w:val="24"/>
          <w:szCs w:val="24"/>
          <w:lang w:val="it-IT"/>
        </w:rPr>
      </w:pPr>
      <w:r w:rsidRPr="00DF3038">
        <w:rPr>
          <w:rFonts w:asciiTheme="majorHAnsi" w:hAnsiTheme="majorHAnsi" w:cstheme="majorHAnsi"/>
          <w:sz w:val="24"/>
          <w:szCs w:val="24"/>
          <w:lang w:val="it-IT"/>
        </w:rPr>
        <w:br/>
        <w:t>CHIEDE DI PARTECIPARE</w:t>
      </w:r>
    </w:p>
    <w:p w14:paraId="27ECB0F8" w14:textId="77777777" w:rsidR="00646A66" w:rsidRPr="00DF3038" w:rsidRDefault="00000000">
      <w:pPr>
        <w:rPr>
          <w:rFonts w:asciiTheme="majorHAnsi" w:hAnsiTheme="majorHAnsi" w:cstheme="majorHAnsi"/>
          <w:sz w:val="24"/>
          <w:szCs w:val="24"/>
          <w:lang w:val="it-IT"/>
        </w:rPr>
      </w:pPr>
      <w:r w:rsidRPr="00DF3038">
        <w:rPr>
          <w:rFonts w:asciiTheme="majorHAnsi" w:hAnsiTheme="majorHAnsi" w:cstheme="majorHAnsi"/>
          <w:sz w:val="24"/>
          <w:szCs w:val="24"/>
          <w:lang w:val="it-IT"/>
        </w:rPr>
        <w:t>alla selezione per la figura di:</w:t>
      </w:r>
    </w:p>
    <w:p w14:paraId="3E4DE459" w14:textId="77777777" w:rsidR="00646A66" w:rsidRPr="00DF3038" w:rsidRDefault="00000000">
      <w:pPr>
        <w:rPr>
          <w:rFonts w:asciiTheme="majorHAnsi" w:hAnsiTheme="majorHAnsi" w:cstheme="majorHAnsi"/>
          <w:sz w:val="24"/>
          <w:szCs w:val="24"/>
          <w:lang w:val="it-IT"/>
        </w:rPr>
      </w:pPr>
      <w:proofErr w:type="gramStart"/>
      <w:r w:rsidRPr="00DF3038">
        <w:rPr>
          <w:rFonts w:asciiTheme="majorHAnsi" w:hAnsiTheme="majorHAnsi" w:cstheme="majorHAnsi"/>
          <w:sz w:val="24"/>
          <w:szCs w:val="24"/>
          <w:lang w:val="it-IT"/>
        </w:rPr>
        <w:t>[ ]</w:t>
      </w:r>
      <w:proofErr w:type="gramEnd"/>
      <w:r w:rsidRPr="00DF3038">
        <w:rPr>
          <w:rFonts w:asciiTheme="majorHAnsi" w:hAnsiTheme="majorHAnsi" w:cstheme="majorHAnsi"/>
          <w:sz w:val="24"/>
          <w:szCs w:val="24"/>
          <w:lang w:val="it-IT"/>
        </w:rPr>
        <w:t xml:space="preserve"> ESPERTO</w:t>
      </w:r>
      <w:proofErr w:type="gramStart"/>
      <w:r w:rsidRPr="00DF3038">
        <w:rPr>
          <w:rFonts w:asciiTheme="majorHAnsi" w:hAnsiTheme="majorHAnsi" w:cstheme="majorHAnsi"/>
          <w:sz w:val="24"/>
          <w:szCs w:val="24"/>
          <w:lang w:val="it-IT"/>
        </w:rPr>
        <w:t xml:space="preserve">   [</w:t>
      </w:r>
      <w:proofErr w:type="gramEnd"/>
      <w:r w:rsidRPr="00DF3038">
        <w:rPr>
          <w:rFonts w:asciiTheme="majorHAnsi" w:hAnsiTheme="majorHAnsi" w:cstheme="majorHAnsi"/>
          <w:sz w:val="24"/>
          <w:szCs w:val="24"/>
          <w:lang w:val="it-IT"/>
        </w:rPr>
        <w:t xml:space="preserve"> ] TUTOR</w:t>
      </w:r>
    </w:p>
    <w:p w14:paraId="4D3E0465" w14:textId="77777777" w:rsidR="00646A66" w:rsidRPr="00DF3038" w:rsidRDefault="00000000">
      <w:pPr>
        <w:rPr>
          <w:rFonts w:asciiTheme="majorHAnsi" w:hAnsiTheme="majorHAnsi" w:cstheme="majorHAnsi"/>
          <w:sz w:val="24"/>
          <w:szCs w:val="24"/>
          <w:lang w:val="it-IT"/>
        </w:rPr>
      </w:pPr>
      <w:r w:rsidRPr="00DF3038">
        <w:rPr>
          <w:rFonts w:asciiTheme="majorHAnsi" w:hAnsiTheme="majorHAnsi" w:cstheme="majorHAnsi"/>
          <w:sz w:val="24"/>
          <w:szCs w:val="24"/>
          <w:lang w:val="it-IT"/>
        </w:rPr>
        <w:br/>
        <w:t>Per i seguenti moduli (barrare):</w:t>
      </w:r>
    </w:p>
    <w:p w14:paraId="5F3B7D44" w14:textId="77777777" w:rsidR="00646A66" w:rsidRPr="00DF3038" w:rsidRDefault="00000000">
      <w:pPr>
        <w:rPr>
          <w:rFonts w:asciiTheme="majorHAnsi" w:hAnsiTheme="majorHAnsi" w:cstheme="majorHAnsi"/>
          <w:sz w:val="24"/>
          <w:szCs w:val="24"/>
          <w:lang w:val="it-IT"/>
        </w:rPr>
      </w:pPr>
      <w:proofErr w:type="gramStart"/>
      <w:r w:rsidRPr="00DF3038">
        <w:rPr>
          <w:rFonts w:asciiTheme="majorHAnsi" w:hAnsiTheme="majorHAnsi" w:cstheme="majorHAnsi"/>
          <w:sz w:val="24"/>
          <w:szCs w:val="24"/>
          <w:lang w:val="it-IT"/>
        </w:rPr>
        <w:t>[ ]</w:t>
      </w:r>
      <w:proofErr w:type="gramEnd"/>
      <w:r w:rsidRPr="00DF3038">
        <w:rPr>
          <w:rFonts w:asciiTheme="majorHAnsi" w:hAnsiTheme="majorHAnsi" w:cstheme="majorHAnsi"/>
          <w:sz w:val="24"/>
          <w:szCs w:val="24"/>
          <w:lang w:val="it-IT"/>
        </w:rPr>
        <w:t xml:space="preserve"> IL CORPO IN GIOCO 1</w:t>
      </w:r>
    </w:p>
    <w:p w14:paraId="08418D19" w14:textId="77777777" w:rsidR="00646A66" w:rsidRPr="00DF3038" w:rsidRDefault="00000000">
      <w:pPr>
        <w:rPr>
          <w:rFonts w:asciiTheme="majorHAnsi" w:hAnsiTheme="majorHAnsi" w:cstheme="majorHAnsi"/>
          <w:sz w:val="24"/>
          <w:szCs w:val="24"/>
          <w:lang w:val="it-IT"/>
        </w:rPr>
      </w:pPr>
      <w:proofErr w:type="gramStart"/>
      <w:r w:rsidRPr="00DF3038">
        <w:rPr>
          <w:rFonts w:asciiTheme="majorHAnsi" w:hAnsiTheme="majorHAnsi" w:cstheme="majorHAnsi"/>
          <w:sz w:val="24"/>
          <w:szCs w:val="24"/>
          <w:lang w:val="it-IT"/>
        </w:rPr>
        <w:t>[ ]</w:t>
      </w:r>
      <w:proofErr w:type="gramEnd"/>
      <w:r w:rsidRPr="00DF3038">
        <w:rPr>
          <w:rFonts w:asciiTheme="majorHAnsi" w:hAnsiTheme="majorHAnsi" w:cstheme="majorHAnsi"/>
          <w:sz w:val="24"/>
          <w:szCs w:val="24"/>
          <w:lang w:val="it-IT"/>
        </w:rPr>
        <w:t xml:space="preserve"> IL CORPO IN GIOCO 2</w:t>
      </w:r>
    </w:p>
    <w:p w14:paraId="55CEA111" w14:textId="77777777" w:rsidR="00646A66" w:rsidRPr="00DF3038" w:rsidRDefault="00000000">
      <w:pPr>
        <w:rPr>
          <w:rFonts w:asciiTheme="majorHAnsi" w:hAnsiTheme="majorHAnsi" w:cstheme="majorHAnsi"/>
          <w:sz w:val="24"/>
          <w:szCs w:val="24"/>
          <w:lang w:val="it-IT"/>
        </w:rPr>
      </w:pPr>
      <w:proofErr w:type="gramStart"/>
      <w:r w:rsidRPr="00DF3038">
        <w:rPr>
          <w:rFonts w:asciiTheme="majorHAnsi" w:hAnsiTheme="majorHAnsi" w:cstheme="majorHAnsi"/>
          <w:sz w:val="24"/>
          <w:szCs w:val="24"/>
          <w:lang w:val="it-IT"/>
        </w:rPr>
        <w:t>[ ]</w:t>
      </w:r>
      <w:proofErr w:type="gramEnd"/>
      <w:r w:rsidRPr="00DF3038">
        <w:rPr>
          <w:rFonts w:asciiTheme="majorHAnsi" w:hAnsiTheme="majorHAnsi" w:cstheme="majorHAnsi"/>
          <w:sz w:val="24"/>
          <w:szCs w:val="24"/>
          <w:lang w:val="it-IT"/>
        </w:rPr>
        <w:t xml:space="preserve"> IL CORPO IN GIOCO 3</w:t>
      </w:r>
    </w:p>
    <w:p w14:paraId="7305F0B9" w14:textId="17D1BBF9" w:rsidR="00646A66" w:rsidRPr="00DF3038" w:rsidRDefault="00000000">
      <w:pPr>
        <w:rPr>
          <w:rFonts w:asciiTheme="majorHAnsi" w:hAnsiTheme="majorHAnsi" w:cstheme="majorHAnsi"/>
          <w:sz w:val="24"/>
          <w:szCs w:val="24"/>
          <w:lang w:val="it-IT"/>
        </w:rPr>
      </w:pPr>
      <w:proofErr w:type="gramStart"/>
      <w:r w:rsidRPr="00DF3038">
        <w:rPr>
          <w:rFonts w:asciiTheme="majorHAnsi" w:hAnsiTheme="majorHAnsi" w:cstheme="majorHAnsi"/>
          <w:sz w:val="24"/>
          <w:szCs w:val="24"/>
          <w:lang w:val="it-IT"/>
        </w:rPr>
        <w:t>[ ]</w:t>
      </w:r>
      <w:proofErr w:type="gramEnd"/>
      <w:r w:rsidRPr="00DF3038">
        <w:rPr>
          <w:rFonts w:asciiTheme="majorHAnsi" w:hAnsiTheme="majorHAnsi" w:cstheme="majorHAnsi"/>
          <w:sz w:val="24"/>
          <w:szCs w:val="24"/>
          <w:lang w:val="it-IT"/>
        </w:rPr>
        <w:t xml:space="preserve"> ART ATTACK 1 (</w:t>
      </w:r>
      <w:bookmarkStart w:id="0" w:name="_Hlk227265760"/>
      <w:r w:rsidRPr="00DF3038">
        <w:rPr>
          <w:rFonts w:asciiTheme="majorHAnsi" w:hAnsiTheme="majorHAnsi" w:cstheme="majorHAnsi"/>
          <w:sz w:val="24"/>
          <w:szCs w:val="24"/>
          <w:lang w:val="it-IT"/>
        </w:rPr>
        <w:t>Musicale</w:t>
      </w:r>
      <w:r w:rsidR="00587DA9" w:rsidRPr="00DF3038">
        <w:rPr>
          <w:rFonts w:asciiTheme="majorHAnsi" w:hAnsiTheme="majorHAnsi" w:cstheme="majorHAnsi"/>
          <w:sz w:val="24"/>
          <w:szCs w:val="24"/>
          <w:lang w:val="it-IT"/>
        </w:rPr>
        <w:t>/ Artistico</w:t>
      </w:r>
      <w:bookmarkEnd w:id="0"/>
      <w:r w:rsidRPr="00DF3038">
        <w:rPr>
          <w:rFonts w:asciiTheme="majorHAnsi" w:hAnsiTheme="majorHAnsi" w:cstheme="majorHAnsi"/>
          <w:sz w:val="24"/>
          <w:szCs w:val="24"/>
          <w:lang w:val="it-IT"/>
        </w:rPr>
        <w:t>)</w:t>
      </w:r>
    </w:p>
    <w:p w14:paraId="45F0EA75" w14:textId="5F281F5B" w:rsidR="00646A66" w:rsidRPr="00DF3038" w:rsidRDefault="00000000">
      <w:pPr>
        <w:rPr>
          <w:rFonts w:asciiTheme="majorHAnsi" w:hAnsiTheme="majorHAnsi" w:cstheme="majorHAnsi"/>
          <w:sz w:val="24"/>
          <w:szCs w:val="24"/>
          <w:lang w:val="it-IT"/>
        </w:rPr>
      </w:pPr>
      <w:proofErr w:type="gramStart"/>
      <w:r w:rsidRPr="00DF3038">
        <w:rPr>
          <w:rFonts w:asciiTheme="majorHAnsi" w:hAnsiTheme="majorHAnsi" w:cstheme="majorHAnsi"/>
          <w:sz w:val="24"/>
          <w:szCs w:val="24"/>
          <w:lang w:val="it-IT"/>
        </w:rPr>
        <w:t>[ ]</w:t>
      </w:r>
      <w:proofErr w:type="gramEnd"/>
      <w:r w:rsidRPr="00DF3038">
        <w:rPr>
          <w:rFonts w:asciiTheme="majorHAnsi" w:hAnsiTheme="majorHAnsi" w:cstheme="majorHAnsi"/>
          <w:sz w:val="24"/>
          <w:szCs w:val="24"/>
          <w:lang w:val="it-IT"/>
        </w:rPr>
        <w:t xml:space="preserve"> ART ATTACK 2 (</w:t>
      </w:r>
      <w:r w:rsidR="00587DA9" w:rsidRPr="00DF3038">
        <w:rPr>
          <w:rFonts w:asciiTheme="majorHAnsi" w:hAnsiTheme="majorHAnsi" w:cstheme="majorHAnsi"/>
          <w:sz w:val="24"/>
          <w:szCs w:val="24"/>
          <w:lang w:val="it-IT"/>
        </w:rPr>
        <w:t>Musicale/ Artistico)</w:t>
      </w:r>
    </w:p>
    <w:p w14:paraId="635D6011" w14:textId="77777777" w:rsidR="00587DA9" w:rsidRPr="00DF3038" w:rsidRDefault="00000000">
      <w:pPr>
        <w:rPr>
          <w:rFonts w:asciiTheme="majorHAnsi" w:hAnsiTheme="majorHAnsi" w:cstheme="majorHAnsi"/>
          <w:sz w:val="24"/>
          <w:szCs w:val="24"/>
          <w:lang w:val="it-IT"/>
        </w:rPr>
      </w:pPr>
      <w:proofErr w:type="gramStart"/>
      <w:r w:rsidRPr="00DF3038">
        <w:rPr>
          <w:rFonts w:asciiTheme="majorHAnsi" w:hAnsiTheme="majorHAnsi" w:cstheme="majorHAnsi"/>
          <w:sz w:val="24"/>
          <w:szCs w:val="24"/>
          <w:lang w:val="it-IT"/>
        </w:rPr>
        <w:t>[ ]</w:t>
      </w:r>
      <w:proofErr w:type="gramEnd"/>
      <w:r w:rsidRPr="00DF3038">
        <w:rPr>
          <w:rFonts w:asciiTheme="majorHAnsi" w:hAnsiTheme="majorHAnsi" w:cstheme="majorHAnsi"/>
          <w:sz w:val="24"/>
          <w:szCs w:val="24"/>
          <w:lang w:val="it-IT"/>
        </w:rPr>
        <w:t xml:space="preserve"> ART ATTACK 3 (</w:t>
      </w:r>
      <w:r w:rsidR="00587DA9" w:rsidRPr="00DF3038">
        <w:rPr>
          <w:rFonts w:asciiTheme="majorHAnsi" w:hAnsiTheme="majorHAnsi" w:cstheme="majorHAnsi"/>
          <w:sz w:val="24"/>
          <w:szCs w:val="24"/>
          <w:lang w:val="it-IT"/>
        </w:rPr>
        <w:t>Musicale/ Artistico)</w:t>
      </w:r>
    </w:p>
    <w:p w14:paraId="5BD49589" w14:textId="77777777" w:rsidR="00DF3038" w:rsidRPr="00DF3038" w:rsidRDefault="00DF3038" w:rsidP="00DF3038">
      <w:pPr>
        <w:pStyle w:val="Standard"/>
        <w:jc w:val="both"/>
        <w:rPr>
          <w:rFonts w:asciiTheme="majorHAnsi" w:hAnsiTheme="majorHAnsi" w:cstheme="majorHAnsi"/>
          <w:sz w:val="24"/>
          <w:szCs w:val="24"/>
        </w:rPr>
      </w:pPr>
    </w:p>
    <w:p w14:paraId="227D41DF" w14:textId="77777777" w:rsidR="00DF3038" w:rsidRPr="00DF3038" w:rsidRDefault="00DF3038" w:rsidP="00DF3038">
      <w:pPr>
        <w:pStyle w:val="Standard"/>
        <w:jc w:val="both"/>
        <w:rPr>
          <w:rFonts w:asciiTheme="majorHAnsi" w:hAnsiTheme="majorHAnsi" w:cstheme="majorHAnsi"/>
          <w:sz w:val="24"/>
          <w:szCs w:val="24"/>
        </w:rPr>
      </w:pPr>
    </w:p>
    <w:p w14:paraId="61500912" w14:textId="77777777" w:rsidR="00DF3038" w:rsidRPr="00DF3038" w:rsidRDefault="00DF3038" w:rsidP="00DF3038">
      <w:pPr>
        <w:pStyle w:val="Standard"/>
        <w:jc w:val="both"/>
        <w:rPr>
          <w:rFonts w:asciiTheme="majorHAnsi" w:hAnsiTheme="majorHAnsi" w:cstheme="majorHAnsi"/>
          <w:sz w:val="24"/>
          <w:szCs w:val="24"/>
        </w:rPr>
      </w:pPr>
    </w:p>
    <w:p w14:paraId="75279AD8" w14:textId="77777777" w:rsidR="00DF3038" w:rsidRPr="00DF3038" w:rsidRDefault="00DF3038" w:rsidP="00DF3038">
      <w:pPr>
        <w:pStyle w:val="Standard"/>
        <w:jc w:val="both"/>
        <w:rPr>
          <w:rFonts w:asciiTheme="majorHAnsi" w:hAnsiTheme="majorHAnsi" w:cstheme="majorHAnsi"/>
          <w:sz w:val="24"/>
          <w:szCs w:val="24"/>
        </w:rPr>
      </w:pPr>
    </w:p>
    <w:p w14:paraId="1E673157" w14:textId="77777777" w:rsidR="00DF3038" w:rsidRPr="00DF3038" w:rsidRDefault="00DF3038" w:rsidP="00DF3038">
      <w:pPr>
        <w:pStyle w:val="Standard"/>
        <w:jc w:val="both"/>
        <w:rPr>
          <w:rFonts w:asciiTheme="majorHAnsi" w:hAnsiTheme="majorHAnsi" w:cstheme="majorHAnsi"/>
          <w:sz w:val="24"/>
          <w:szCs w:val="24"/>
        </w:rPr>
      </w:pPr>
    </w:p>
    <w:p w14:paraId="5769CA87" w14:textId="70EBBAB9" w:rsidR="00DF3038" w:rsidRPr="00DF3038" w:rsidRDefault="00000000" w:rsidP="00DF3038">
      <w:pPr>
        <w:pStyle w:val="Standard"/>
        <w:jc w:val="both"/>
        <w:rPr>
          <w:rFonts w:asciiTheme="majorHAnsi" w:hAnsiTheme="majorHAnsi" w:cstheme="majorHAnsi"/>
          <w:sz w:val="24"/>
          <w:szCs w:val="24"/>
        </w:rPr>
      </w:pPr>
      <w:r w:rsidRPr="00DF3038">
        <w:rPr>
          <w:rFonts w:asciiTheme="majorHAnsi" w:hAnsiTheme="majorHAnsi" w:cstheme="majorHAnsi"/>
          <w:sz w:val="24"/>
          <w:szCs w:val="24"/>
        </w:rPr>
        <w:lastRenderedPageBreak/>
        <w:br/>
      </w:r>
      <w:r w:rsidR="00DF3038" w:rsidRPr="00DF3038">
        <w:rPr>
          <w:rFonts w:asciiTheme="majorHAnsi" w:hAnsiTheme="majorHAnsi" w:cstheme="majorHAnsi"/>
          <w:sz w:val="24"/>
          <w:szCs w:val="24"/>
        </w:rPr>
        <w:t>A tal fine, consapevole della responsabilità penale e della decadenza da eventuali benefici acquisiti</w:t>
      </w:r>
    </w:p>
    <w:p w14:paraId="108B75E9" w14:textId="77777777" w:rsidR="00DF3038" w:rsidRPr="00DF3038" w:rsidRDefault="00DF3038" w:rsidP="00DF3038">
      <w:pPr>
        <w:pStyle w:val="Standard"/>
        <w:jc w:val="both"/>
        <w:rPr>
          <w:rFonts w:asciiTheme="majorHAnsi" w:hAnsiTheme="majorHAnsi" w:cstheme="majorHAnsi"/>
          <w:sz w:val="24"/>
          <w:szCs w:val="24"/>
        </w:rPr>
      </w:pPr>
      <w:r w:rsidRPr="00DF3038">
        <w:rPr>
          <w:rFonts w:asciiTheme="majorHAnsi" w:hAnsiTheme="majorHAnsi" w:cstheme="majorHAnsi"/>
          <w:sz w:val="24"/>
          <w:szCs w:val="24"/>
        </w:rPr>
        <w:t xml:space="preserve">nel caso di dichiarazioni mendaci, </w:t>
      </w:r>
      <w:r w:rsidRPr="00DF3038">
        <w:rPr>
          <w:rFonts w:asciiTheme="majorHAnsi" w:hAnsiTheme="majorHAnsi" w:cstheme="majorHAnsi"/>
          <w:b/>
          <w:sz w:val="24"/>
          <w:szCs w:val="24"/>
        </w:rPr>
        <w:t>dichiara</w:t>
      </w:r>
      <w:r w:rsidRPr="00DF3038">
        <w:rPr>
          <w:rFonts w:asciiTheme="majorHAnsi" w:hAnsiTheme="majorHAnsi" w:cstheme="majorHAnsi"/>
          <w:sz w:val="24"/>
          <w:szCs w:val="24"/>
        </w:rPr>
        <w:t xml:space="preserve"> sotto la propria responsabilità quanto segue:</w:t>
      </w:r>
    </w:p>
    <w:p w14:paraId="51372F74" w14:textId="77777777" w:rsidR="00DF3038" w:rsidRPr="00DF3038" w:rsidRDefault="00DF3038" w:rsidP="00DF3038">
      <w:pPr>
        <w:pStyle w:val="Paragrafoelenco"/>
        <w:numPr>
          <w:ilvl w:val="0"/>
          <w:numId w:val="11"/>
        </w:numPr>
        <w:suppressAutoHyphens/>
        <w:autoSpaceDN w:val="0"/>
        <w:contextualSpacing w:val="0"/>
        <w:jc w:val="both"/>
        <w:textAlignment w:val="baseline"/>
        <w:rPr>
          <w:rFonts w:asciiTheme="majorHAnsi" w:hAnsiTheme="majorHAnsi" w:cstheme="majorHAnsi"/>
          <w:sz w:val="24"/>
          <w:szCs w:val="24"/>
          <w:lang w:val="it-IT"/>
        </w:rPr>
      </w:pPr>
      <w:r w:rsidRPr="00DF3038">
        <w:rPr>
          <w:rFonts w:asciiTheme="majorHAnsi" w:hAnsiTheme="majorHAnsi" w:cstheme="majorHAnsi"/>
          <w:sz w:val="24"/>
          <w:szCs w:val="24"/>
          <w:lang w:val="it-IT"/>
        </w:rPr>
        <w:t>di aver preso visione delle condizioni previste dal bando</w:t>
      </w:r>
    </w:p>
    <w:p w14:paraId="4D245DBD" w14:textId="77777777" w:rsidR="00DF3038" w:rsidRPr="00DF3038" w:rsidRDefault="00DF3038" w:rsidP="00DF3038">
      <w:pPr>
        <w:pStyle w:val="Paragrafoelenco"/>
        <w:numPr>
          <w:ilvl w:val="0"/>
          <w:numId w:val="10"/>
        </w:numPr>
        <w:suppressAutoHyphens/>
        <w:autoSpaceDN w:val="0"/>
        <w:contextualSpacing w:val="0"/>
        <w:jc w:val="both"/>
        <w:textAlignment w:val="baseline"/>
        <w:rPr>
          <w:rFonts w:asciiTheme="majorHAnsi" w:hAnsiTheme="majorHAnsi" w:cstheme="majorHAnsi"/>
          <w:sz w:val="24"/>
          <w:szCs w:val="24"/>
          <w:lang w:val="it-IT"/>
        </w:rPr>
      </w:pPr>
      <w:r w:rsidRPr="00DF3038">
        <w:rPr>
          <w:rFonts w:asciiTheme="majorHAnsi" w:hAnsiTheme="majorHAnsi" w:cstheme="majorHAnsi"/>
          <w:sz w:val="24"/>
          <w:szCs w:val="24"/>
          <w:lang w:val="it-IT"/>
        </w:rPr>
        <w:t>di essere in godimento dei diritti politici</w:t>
      </w:r>
    </w:p>
    <w:p w14:paraId="072D0B62" w14:textId="77777777" w:rsidR="00DF3038" w:rsidRPr="00DF3038" w:rsidRDefault="00DF3038" w:rsidP="00DF3038">
      <w:pPr>
        <w:pStyle w:val="Paragrafoelenco"/>
        <w:numPr>
          <w:ilvl w:val="0"/>
          <w:numId w:val="10"/>
        </w:numPr>
        <w:suppressAutoHyphens/>
        <w:autoSpaceDN w:val="0"/>
        <w:contextualSpacing w:val="0"/>
        <w:jc w:val="both"/>
        <w:textAlignment w:val="baseline"/>
        <w:rPr>
          <w:rFonts w:asciiTheme="majorHAnsi" w:hAnsiTheme="majorHAnsi" w:cstheme="majorHAnsi"/>
          <w:sz w:val="24"/>
          <w:szCs w:val="24"/>
          <w:lang w:val="it-IT"/>
        </w:rPr>
      </w:pPr>
      <w:r w:rsidRPr="00DF3038">
        <w:rPr>
          <w:rFonts w:asciiTheme="majorHAnsi" w:hAnsiTheme="majorHAnsi" w:cstheme="majorHAnsi"/>
          <w:sz w:val="24"/>
          <w:szCs w:val="24"/>
          <w:lang w:val="it-IT"/>
        </w:rPr>
        <w:t>di non aver subito condanne penali ovvero di avere i seguenti provvedimenti penali pendenti:</w:t>
      </w:r>
    </w:p>
    <w:p w14:paraId="661A5B68" w14:textId="77777777" w:rsidR="00DF3038" w:rsidRPr="00DF3038" w:rsidRDefault="00DF3038" w:rsidP="00DF3038">
      <w:pPr>
        <w:pStyle w:val="Paragrafoelenco"/>
        <w:ind w:left="360"/>
        <w:jc w:val="both"/>
        <w:rPr>
          <w:rFonts w:asciiTheme="majorHAnsi" w:hAnsiTheme="majorHAnsi" w:cstheme="majorHAnsi"/>
          <w:sz w:val="24"/>
          <w:szCs w:val="24"/>
        </w:rPr>
      </w:pPr>
      <w:r w:rsidRPr="00DF3038">
        <w:rPr>
          <w:rFonts w:asciiTheme="majorHAnsi" w:hAnsiTheme="majorHAnsi" w:cstheme="majorHAnsi"/>
          <w:sz w:val="24"/>
          <w:szCs w:val="24"/>
        </w:rPr>
        <w:t>__________________________________________________________________</w:t>
      </w:r>
    </w:p>
    <w:p w14:paraId="1C319673" w14:textId="77777777" w:rsidR="00DF3038" w:rsidRPr="00DF3038" w:rsidRDefault="00DF3038" w:rsidP="00DF3038">
      <w:pPr>
        <w:pStyle w:val="Paragrafoelenco"/>
        <w:numPr>
          <w:ilvl w:val="0"/>
          <w:numId w:val="10"/>
        </w:numPr>
        <w:suppressAutoHyphens/>
        <w:autoSpaceDN w:val="0"/>
        <w:contextualSpacing w:val="0"/>
        <w:jc w:val="both"/>
        <w:textAlignment w:val="baseline"/>
        <w:rPr>
          <w:rFonts w:asciiTheme="majorHAnsi" w:hAnsiTheme="majorHAnsi" w:cstheme="majorHAnsi"/>
          <w:sz w:val="24"/>
          <w:szCs w:val="24"/>
          <w:lang w:val="it-IT"/>
        </w:rPr>
      </w:pPr>
      <w:r w:rsidRPr="00DF3038">
        <w:rPr>
          <w:rFonts w:asciiTheme="majorHAnsi" w:hAnsiTheme="majorHAnsi" w:cstheme="majorHAnsi"/>
          <w:sz w:val="24"/>
          <w:szCs w:val="24"/>
          <w:lang w:val="it-IT"/>
        </w:rPr>
        <w:t xml:space="preserve">di non avere procedimenti penali pendenti, ovvero di avere i seguenti procedimenti penali </w:t>
      </w:r>
      <w:proofErr w:type="gramStart"/>
      <w:r w:rsidRPr="00DF3038">
        <w:rPr>
          <w:rFonts w:asciiTheme="majorHAnsi" w:hAnsiTheme="majorHAnsi" w:cstheme="majorHAnsi"/>
          <w:sz w:val="24"/>
          <w:szCs w:val="24"/>
          <w:lang w:val="it-IT"/>
        </w:rPr>
        <w:t>pendenti :</w:t>
      </w:r>
      <w:proofErr w:type="gramEnd"/>
    </w:p>
    <w:p w14:paraId="3565824F" w14:textId="77777777" w:rsidR="00DF3038" w:rsidRPr="00DF3038" w:rsidRDefault="00DF3038" w:rsidP="00DF3038">
      <w:pPr>
        <w:pStyle w:val="Paragrafoelenco"/>
        <w:ind w:left="0"/>
        <w:jc w:val="both"/>
        <w:rPr>
          <w:rFonts w:asciiTheme="majorHAnsi" w:hAnsiTheme="majorHAnsi" w:cstheme="majorHAnsi"/>
          <w:sz w:val="24"/>
          <w:szCs w:val="24"/>
        </w:rPr>
      </w:pPr>
      <w:r w:rsidRPr="00DF3038">
        <w:rPr>
          <w:rFonts w:asciiTheme="majorHAnsi" w:hAnsiTheme="majorHAnsi" w:cstheme="majorHAnsi"/>
          <w:sz w:val="24"/>
          <w:szCs w:val="24"/>
          <w:lang w:val="it-IT"/>
        </w:rPr>
        <w:t xml:space="preserve">     </w:t>
      </w:r>
      <w:r w:rsidRPr="00DF3038">
        <w:rPr>
          <w:rFonts w:asciiTheme="majorHAnsi" w:hAnsiTheme="majorHAnsi" w:cstheme="majorHAnsi"/>
          <w:sz w:val="24"/>
          <w:szCs w:val="24"/>
        </w:rPr>
        <w:t>_________________________________________________________________</w:t>
      </w:r>
    </w:p>
    <w:p w14:paraId="1244E3F3" w14:textId="77777777" w:rsidR="00DF3038" w:rsidRPr="00DF3038" w:rsidRDefault="00DF3038" w:rsidP="00DF3038">
      <w:pPr>
        <w:pStyle w:val="Paragrafoelenco"/>
        <w:numPr>
          <w:ilvl w:val="0"/>
          <w:numId w:val="10"/>
        </w:numPr>
        <w:suppressAutoHyphens/>
        <w:autoSpaceDN w:val="0"/>
        <w:contextualSpacing w:val="0"/>
        <w:jc w:val="both"/>
        <w:textAlignment w:val="baseline"/>
        <w:rPr>
          <w:rFonts w:asciiTheme="majorHAnsi" w:hAnsiTheme="majorHAnsi" w:cstheme="majorHAnsi"/>
          <w:sz w:val="24"/>
          <w:szCs w:val="24"/>
          <w:lang w:val="it-IT"/>
        </w:rPr>
      </w:pPr>
      <w:r w:rsidRPr="00DF3038">
        <w:rPr>
          <w:rFonts w:asciiTheme="majorHAnsi" w:hAnsiTheme="majorHAnsi" w:cstheme="majorHAnsi"/>
          <w:sz w:val="24"/>
          <w:szCs w:val="24"/>
          <w:lang w:val="it-IT"/>
        </w:rPr>
        <w:t>di impegnarsi a documentare puntualmente tutta l’attività svolta</w:t>
      </w:r>
    </w:p>
    <w:p w14:paraId="77E98D2F" w14:textId="77777777" w:rsidR="00DF3038" w:rsidRPr="00DF3038" w:rsidRDefault="00DF3038" w:rsidP="00DF3038">
      <w:pPr>
        <w:pStyle w:val="Paragrafoelenco"/>
        <w:numPr>
          <w:ilvl w:val="0"/>
          <w:numId w:val="10"/>
        </w:numPr>
        <w:suppressAutoHyphens/>
        <w:autoSpaceDN w:val="0"/>
        <w:contextualSpacing w:val="0"/>
        <w:jc w:val="both"/>
        <w:textAlignment w:val="baseline"/>
        <w:rPr>
          <w:rFonts w:asciiTheme="majorHAnsi" w:hAnsiTheme="majorHAnsi" w:cstheme="majorHAnsi"/>
          <w:sz w:val="24"/>
          <w:szCs w:val="24"/>
          <w:lang w:val="it-IT"/>
        </w:rPr>
      </w:pPr>
      <w:r w:rsidRPr="00DF3038">
        <w:rPr>
          <w:rFonts w:asciiTheme="majorHAnsi" w:hAnsiTheme="majorHAnsi" w:cstheme="majorHAnsi"/>
          <w:sz w:val="24"/>
          <w:szCs w:val="24"/>
          <w:lang w:val="it-IT"/>
        </w:rPr>
        <w:t xml:space="preserve">di essere disponibile </w:t>
      </w:r>
      <w:proofErr w:type="gramStart"/>
      <w:r w:rsidRPr="00DF3038">
        <w:rPr>
          <w:rFonts w:asciiTheme="majorHAnsi" w:hAnsiTheme="majorHAnsi" w:cstheme="majorHAnsi"/>
          <w:sz w:val="24"/>
          <w:szCs w:val="24"/>
          <w:lang w:val="it-IT"/>
        </w:rPr>
        <w:t>ad</w:t>
      </w:r>
      <w:proofErr w:type="gramEnd"/>
      <w:r w:rsidRPr="00DF3038">
        <w:rPr>
          <w:rFonts w:asciiTheme="majorHAnsi" w:hAnsiTheme="majorHAnsi" w:cstheme="majorHAnsi"/>
          <w:sz w:val="24"/>
          <w:szCs w:val="24"/>
          <w:lang w:val="it-IT"/>
        </w:rPr>
        <w:t xml:space="preserve"> adattarsi al calendario definito dal Gruppo Operativo di Piano</w:t>
      </w:r>
    </w:p>
    <w:p w14:paraId="2E440E87" w14:textId="790C09D7" w:rsidR="00DF3038" w:rsidRPr="007845E2" w:rsidRDefault="00DF3038" w:rsidP="007845E2">
      <w:pPr>
        <w:pStyle w:val="Paragrafoelenco"/>
        <w:numPr>
          <w:ilvl w:val="0"/>
          <w:numId w:val="10"/>
        </w:numPr>
        <w:suppressAutoHyphens/>
        <w:autoSpaceDN w:val="0"/>
        <w:contextualSpacing w:val="0"/>
        <w:jc w:val="both"/>
        <w:textAlignment w:val="baseline"/>
        <w:rPr>
          <w:rFonts w:asciiTheme="majorHAnsi" w:hAnsiTheme="majorHAnsi" w:cstheme="majorHAnsi"/>
          <w:sz w:val="24"/>
          <w:szCs w:val="24"/>
          <w:lang w:val="it-IT"/>
        </w:rPr>
      </w:pPr>
      <w:r w:rsidRPr="00DF3038">
        <w:rPr>
          <w:rFonts w:asciiTheme="majorHAnsi" w:hAnsiTheme="majorHAnsi" w:cstheme="majorHAnsi"/>
          <w:sz w:val="24"/>
          <w:szCs w:val="24"/>
          <w:lang w:val="it-IT"/>
        </w:rPr>
        <w:t>di non essere in alcuna delle condizioni di incompatibilità con l’incarico previsti dalla norma</w:t>
      </w:r>
      <w:r w:rsidR="007845E2">
        <w:rPr>
          <w:rFonts w:asciiTheme="majorHAnsi" w:hAnsiTheme="majorHAnsi" w:cstheme="majorHAnsi"/>
          <w:sz w:val="24"/>
          <w:szCs w:val="24"/>
          <w:lang w:val="it-IT"/>
        </w:rPr>
        <w:t xml:space="preserve"> </w:t>
      </w:r>
      <w:r w:rsidRPr="007845E2">
        <w:rPr>
          <w:rFonts w:asciiTheme="majorHAnsi" w:hAnsiTheme="majorHAnsi" w:cstheme="majorHAnsi"/>
          <w:sz w:val="24"/>
          <w:szCs w:val="24"/>
          <w:lang w:val="it-IT"/>
        </w:rPr>
        <w:t>vigente</w:t>
      </w:r>
    </w:p>
    <w:p w14:paraId="03EE26C4" w14:textId="77777777" w:rsidR="00DF3038" w:rsidRPr="00DF3038" w:rsidRDefault="00DF3038" w:rsidP="00DF3038">
      <w:pPr>
        <w:pStyle w:val="Paragrafoelenco"/>
        <w:numPr>
          <w:ilvl w:val="0"/>
          <w:numId w:val="10"/>
        </w:numPr>
        <w:suppressAutoHyphens/>
        <w:autoSpaceDN w:val="0"/>
        <w:contextualSpacing w:val="0"/>
        <w:jc w:val="both"/>
        <w:textAlignment w:val="baseline"/>
        <w:rPr>
          <w:rFonts w:asciiTheme="majorHAnsi" w:hAnsiTheme="majorHAnsi" w:cstheme="majorHAnsi"/>
          <w:sz w:val="24"/>
          <w:szCs w:val="24"/>
          <w:lang w:val="it-IT"/>
        </w:rPr>
      </w:pPr>
      <w:r w:rsidRPr="00DF3038">
        <w:rPr>
          <w:rFonts w:asciiTheme="majorHAnsi" w:hAnsiTheme="majorHAnsi" w:cstheme="majorHAnsi"/>
          <w:sz w:val="24"/>
          <w:szCs w:val="24"/>
          <w:lang w:val="it-IT"/>
        </w:rPr>
        <w:t>di avere la competenza informatica l’uso della piattaforma on line “Gestione progetti PON scuola”</w:t>
      </w:r>
    </w:p>
    <w:p w14:paraId="6251D8E2" w14:textId="77777777" w:rsidR="00DF3038" w:rsidRPr="00DF3038" w:rsidRDefault="00DF3038" w:rsidP="00DF3038">
      <w:pPr>
        <w:pStyle w:val="Standard"/>
        <w:widowControl w:val="0"/>
        <w:ind w:right="-20"/>
        <w:jc w:val="both"/>
        <w:rPr>
          <w:rFonts w:asciiTheme="majorHAnsi" w:hAnsiTheme="majorHAnsi" w:cstheme="majorHAnsi"/>
          <w:sz w:val="24"/>
          <w:szCs w:val="24"/>
        </w:rPr>
      </w:pPr>
    </w:p>
    <w:p w14:paraId="78FA5254" w14:textId="77777777" w:rsidR="00DF3038" w:rsidRPr="00DF3038" w:rsidRDefault="00DF3038" w:rsidP="00DF3038">
      <w:pPr>
        <w:pStyle w:val="Standard"/>
        <w:spacing w:line="48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DF3038">
        <w:rPr>
          <w:rFonts w:asciiTheme="majorHAnsi" w:hAnsiTheme="majorHAnsi" w:cstheme="majorHAnsi"/>
          <w:sz w:val="24"/>
          <w:szCs w:val="24"/>
        </w:rPr>
        <w:t>Data___________________ firma_____________________________________________</w:t>
      </w:r>
    </w:p>
    <w:p w14:paraId="363566DD" w14:textId="77777777" w:rsidR="00DF3038" w:rsidRPr="00DF3038" w:rsidRDefault="00DF3038" w:rsidP="00DF3038">
      <w:pPr>
        <w:pStyle w:val="Standard"/>
        <w:spacing w:line="48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DF3038">
        <w:rPr>
          <w:rFonts w:asciiTheme="majorHAnsi" w:hAnsiTheme="majorHAnsi" w:cstheme="majorHAnsi"/>
          <w:sz w:val="24"/>
          <w:szCs w:val="24"/>
        </w:rPr>
        <w:t>Si allega alla presente</w:t>
      </w:r>
    </w:p>
    <w:p w14:paraId="39B7F9FD" w14:textId="77777777" w:rsidR="00DF3038" w:rsidRPr="00DF3038" w:rsidRDefault="00DF3038" w:rsidP="00DF3038">
      <w:pPr>
        <w:pStyle w:val="Paragrafoelenco"/>
        <w:widowControl w:val="0"/>
        <w:numPr>
          <w:ilvl w:val="0"/>
          <w:numId w:val="12"/>
        </w:numPr>
        <w:tabs>
          <w:tab w:val="left" w:pos="1188"/>
        </w:tabs>
        <w:suppressAutoHyphens/>
        <w:autoSpaceDN w:val="0"/>
        <w:spacing w:before="20"/>
        <w:contextualSpacing w:val="0"/>
        <w:jc w:val="both"/>
        <w:textAlignment w:val="baseline"/>
        <w:rPr>
          <w:rFonts w:asciiTheme="majorHAnsi" w:hAnsiTheme="majorHAnsi" w:cstheme="majorHAnsi"/>
          <w:sz w:val="24"/>
          <w:szCs w:val="24"/>
        </w:rPr>
      </w:pPr>
      <w:proofErr w:type="spellStart"/>
      <w:r w:rsidRPr="00DF3038">
        <w:rPr>
          <w:rFonts w:asciiTheme="majorHAnsi" w:hAnsiTheme="majorHAnsi" w:cstheme="majorHAnsi"/>
          <w:sz w:val="24"/>
          <w:szCs w:val="24"/>
        </w:rPr>
        <w:t>Documento</w:t>
      </w:r>
      <w:proofErr w:type="spellEnd"/>
      <w:r w:rsidRPr="00DF3038">
        <w:rPr>
          <w:rFonts w:asciiTheme="majorHAnsi" w:hAnsiTheme="majorHAnsi" w:cstheme="majorHAnsi"/>
          <w:sz w:val="24"/>
          <w:szCs w:val="24"/>
        </w:rPr>
        <w:t xml:space="preserve"> di </w:t>
      </w:r>
      <w:proofErr w:type="spellStart"/>
      <w:r w:rsidRPr="00DF3038">
        <w:rPr>
          <w:rFonts w:asciiTheme="majorHAnsi" w:hAnsiTheme="majorHAnsi" w:cstheme="majorHAnsi"/>
          <w:sz w:val="24"/>
          <w:szCs w:val="24"/>
        </w:rPr>
        <w:t>identità</w:t>
      </w:r>
      <w:proofErr w:type="spellEnd"/>
      <w:r w:rsidRPr="00DF3038">
        <w:rPr>
          <w:rFonts w:asciiTheme="majorHAnsi" w:hAnsiTheme="majorHAnsi" w:cstheme="majorHAnsi"/>
          <w:sz w:val="24"/>
          <w:szCs w:val="24"/>
        </w:rPr>
        <w:t xml:space="preserve"> in </w:t>
      </w:r>
      <w:proofErr w:type="spellStart"/>
      <w:r w:rsidRPr="00DF3038">
        <w:rPr>
          <w:rFonts w:asciiTheme="majorHAnsi" w:hAnsiTheme="majorHAnsi" w:cstheme="majorHAnsi"/>
          <w:sz w:val="24"/>
          <w:szCs w:val="24"/>
        </w:rPr>
        <w:t>fotocopia</w:t>
      </w:r>
      <w:proofErr w:type="spellEnd"/>
    </w:p>
    <w:p w14:paraId="61FE203F" w14:textId="77777777" w:rsidR="00DF3038" w:rsidRPr="00DF3038" w:rsidRDefault="00DF3038" w:rsidP="00DF3038">
      <w:pPr>
        <w:pStyle w:val="Standard"/>
        <w:widowControl w:val="0"/>
        <w:numPr>
          <w:ilvl w:val="0"/>
          <w:numId w:val="12"/>
        </w:numPr>
        <w:tabs>
          <w:tab w:val="left" w:pos="480"/>
        </w:tabs>
        <w:spacing w:before="20"/>
        <w:jc w:val="both"/>
        <w:rPr>
          <w:rFonts w:asciiTheme="majorHAnsi" w:hAnsiTheme="majorHAnsi" w:cstheme="majorHAnsi"/>
          <w:sz w:val="24"/>
          <w:szCs w:val="24"/>
        </w:rPr>
      </w:pPr>
      <w:r w:rsidRPr="00DF3038">
        <w:rPr>
          <w:rFonts w:asciiTheme="majorHAnsi" w:hAnsiTheme="majorHAnsi" w:cstheme="majorHAnsi"/>
          <w:sz w:val="24"/>
          <w:szCs w:val="24"/>
        </w:rPr>
        <w:t>Allegato B (griglia di valutazione)</w:t>
      </w:r>
    </w:p>
    <w:p w14:paraId="54399F61" w14:textId="5AA12B4D" w:rsidR="00646A66" w:rsidRPr="007845E2" w:rsidRDefault="00DF3038" w:rsidP="007845E2">
      <w:pPr>
        <w:pStyle w:val="Standard"/>
        <w:widowControl w:val="0"/>
        <w:numPr>
          <w:ilvl w:val="0"/>
          <w:numId w:val="12"/>
        </w:numPr>
        <w:tabs>
          <w:tab w:val="left" w:pos="480"/>
        </w:tabs>
        <w:spacing w:before="20"/>
        <w:jc w:val="both"/>
        <w:rPr>
          <w:rFonts w:asciiTheme="majorHAnsi" w:hAnsiTheme="majorHAnsi" w:cstheme="majorHAnsi"/>
          <w:sz w:val="24"/>
          <w:szCs w:val="24"/>
        </w:rPr>
      </w:pPr>
      <w:r w:rsidRPr="00DF3038">
        <w:rPr>
          <w:rFonts w:asciiTheme="majorHAnsi" w:hAnsiTheme="majorHAnsi" w:cstheme="majorHAnsi"/>
          <w:sz w:val="24"/>
          <w:szCs w:val="24"/>
        </w:rPr>
        <w:t>Curriculum Vitae</w:t>
      </w:r>
    </w:p>
    <w:sectPr w:rsidR="00646A66" w:rsidRPr="007845E2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NewRomanPSMT">
    <w:charset w:val="00"/>
    <w:family w:val="auto"/>
    <w:pitch w:val="variable"/>
  </w:font>
  <w:font w:name="OpenSymbol">
    <w:altName w:val="Calibri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">
    <w:altName w:val="Calibri"/>
    <w:charset w:val="00"/>
    <w:family w:val="auto"/>
    <w:pitch w:val="variable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Numeroelenco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Numeroelenco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Puntoelenco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Puntoelenco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Puntoelenc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E894D26"/>
    <w:multiLevelType w:val="multilevel"/>
    <w:tmpl w:val="D6AC21EA"/>
    <w:styleLink w:val="WWNum24"/>
    <w:lvl w:ilvl="0">
      <w:numFmt w:val="bullet"/>
      <w:lvlText w:val=""/>
      <w:lvlJc w:val="left"/>
      <w:pPr>
        <w:ind w:left="720" w:hanging="360"/>
      </w:pPr>
      <w:rPr>
        <w:rFonts w:ascii="Wingdings" w:hAnsi="Wingdings" w:cs="TimesNewRomanPSMT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0" w15:restartNumberingAfterBreak="0">
    <w:nsid w:val="66756C37"/>
    <w:multiLevelType w:val="multilevel"/>
    <w:tmpl w:val="B540CE68"/>
    <w:lvl w:ilvl="0">
      <w:numFmt w:val="bullet"/>
      <w:lvlText w:val="•"/>
      <w:lvlJc w:val="left"/>
      <w:pPr>
        <w:ind w:left="1068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428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788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2148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508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868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3228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588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948" w:hanging="360"/>
      </w:pPr>
      <w:rPr>
        <w:rFonts w:ascii="OpenSymbol" w:eastAsia="OpenSymbol" w:hAnsi="OpenSymbol" w:cs="OpenSymbol"/>
      </w:rPr>
    </w:lvl>
  </w:abstractNum>
  <w:num w:numId="1" w16cid:durableId="877160256">
    <w:abstractNumId w:val="8"/>
  </w:num>
  <w:num w:numId="2" w16cid:durableId="966132226">
    <w:abstractNumId w:val="6"/>
  </w:num>
  <w:num w:numId="3" w16cid:durableId="1559898882">
    <w:abstractNumId w:val="5"/>
  </w:num>
  <w:num w:numId="4" w16cid:durableId="1543057092">
    <w:abstractNumId w:val="4"/>
  </w:num>
  <w:num w:numId="5" w16cid:durableId="464202653">
    <w:abstractNumId w:val="7"/>
  </w:num>
  <w:num w:numId="6" w16cid:durableId="1389381663">
    <w:abstractNumId w:val="3"/>
  </w:num>
  <w:num w:numId="7" w16cid:durableId="272828834">
    <w:abstractNumId w:val="2"/>
  </w:num>
  <w:num w:numId="8" w16cid:durableId="322975341">
    <w:abstractNumId w:val="1"/>
  </w:num>
  <w:num w:numId="9" w16cid:durableId="564418252">
    <w:abstractNumId w:val="0"/>
  </w:num>
  <w:num w:numId="10" w16cid:durableId="885605547">
    <w:abstractNumId w:val="9"/>
  </w:num>
  <w:num w:numId="11" w16cid:durableId="886842148">
    <w:abstractNumId w:val="9"/>
    <w:lvlOverride w:ilvl="0"/>
  </w:num>
  <w:num w:numId="12" w16cid:durableId="23347181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283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15074B"/>
    <w:rsid w:val="0029639D"/>
    <w:rsid w:val="00326F90"/>
    <w:rsid w:val="00587DA9"/>
    <w:rsid w:val="00646A66"/>
    <w:rsid w:val="0067402B"/>
    <w:rsid w:val="007845E2"/>
    <w:rsid w:val="00AA1D8D"/>
    <w:rsid w:val="00B47730"/>
    <w:rsid w:val="00CB0664"/>
    <w:rsid w:val="00DF3038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A2AEF1A"/>
  <w14:defaultImageDpi w14:val="300"/>
  <w15:docId w15:val="{8088BF51-8115-4E78-9684-D4ED429AB4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FC693F"/>
  </w:style>
  <w:style w:type="paragraph" w:styleId="Titolo1">
    <w:name w:val="heading 1"/>
    <w:basedOn w:val="Normale"/>
    <w:next w:val="Normale"/>
    <w:link w:val="Titolo1Carattere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itolo3">
    <w:name w:val="heading 3"/>
    <w:basedOn w:val="Normale"/>
    <w:next w:val="Normale"/>
    <w:link w:val="Titolo3Carattere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618BF"/>
  </w:style>
  <w:style w:type="paragraph" w:styleId="Pidipagina">
    <w:name w:val="footer"/>
    <w:basedOn w:val="Normale"/>
    <w:link w:val="PidipaginaCarattere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618BF"/>
  </w:style>
  <w:style w:type="paragraph" w:styleId="Nessunaspaziatura">
    <w:name w:val="No Spacing"/>
    <w:uiPriority w:val="1"/>
    <w:qFormat/>
    <w:rsid w:val="00FC693F"/>
    <w:pPr>
      <w:spacing w:after="0" w:line="240" w:lineRule="auto"/>
    </w:pPr>
  </w:style>
  <w:style w:type="character" w:customStyle="1" w:styleId="Titolo1Carattere">
    <w:name w:val="Titolo 1 Carattere"/>
    <w:basedOn w:val="Carpredefinitoparagrafo"/>
    <w:link w:val="Titolo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itolo2Carattere">
    <w:name w:val="Titolo 2 Carattere"/>
    <w:basedOn w:val="Carpredefinitoparagrafo"/>
    <w:link w:val="Titolo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itolo3Carattere">
    <w:name w:val="Titolo 3 Carattere"/>
    <w:basedOn w:val="Carpredefinitoparagrafo"/>
    <w:link w:val="Titolo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olo">
    <w:name w:val="Title"/>
    <w:basedOn w:val="Normale"/>
    <w:next w:val="Normale"/>
    <w:link w:val="TitoloCarattere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oloCarattere">
    <w:name w:val="Titolo Carattere"/>
    <w:basedOn w:val="Carpredefinitoparagrafo"/>
    <w:link w:val="Titolo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Paragrafoelenco">
    <w:name w:val="List Paragraph"/>
    <w:basedOn w:val="Normale"/>
    <w:qFormat/>
    <w:rsid w:val="00FC693F"/>
    <w:pPr>
      <w:ind w:left="720"/>
      <w:contextualSpacing/>
    </w:pPr>
  </w:style>
  <w:style w:type="paragraph" w:styleId="Corpotesto">
    <w:name w:val="Body Text"/>
    <w:basedOn w:val="Normale"/>
    <w:link w:val="CorpotestoCarattere"/>
    <w:uiPriority w:val="99"/>
    <w:unhideWhenUsed/>
    <w:rsid w:val="00AA1D8D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rsid w:val="00AA1D8D"/>
  </w:style>
  <w:style w:type="paragraph" w:styleId="Corpodeltesto2">
    <w:name w:val="Body Text 2"/>
    <w:basedOn w:val="Normale"/>
    <w:link w:val="Corpodeltesto2Carattere"/>
    <w:uiPriority w:val="99"/>
    <w:unhideWhenUsed/>
    <w:rsid w:val="00AA1D8D"/>
    <w:pPr>
      <w:spacing w:after="120" w:line="480" w:lineRule="auto"/>
    </w:pPr>
  </w:style>
  <w:style w:type="character" w:customStyle="1" w:styleId="Corpodeltesto2Carattere">
    <w:name w:val="Corpo del testo 2 Carattere"/>
    <w:basedOn w:val="Carpredefinitoparagrafo"/>
    <w:link w:val="Corpodeltesto2"/>
    <w:uiPriority w:val="99"/>
    <w:rsid w:val="00AA1D8D"/>
  </w:style>
  <w:style w:type="paragraph" w:styleId="Corpodeltesto3">
    <w:name w:val="Body Text 3"/>
    <w:basedOn w:val="Normale"/>
    <w:link w:val="Corpodeltesto3Carattere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Corpodeltesto3Carattere">
    <w:name w:val="Corpo del testo 3 Carattere"/>
    <w:basedOn w:val="Carpredefinitoparagrafo"/>
    <w:link w:val="Corpodeltesto3"/>
    <w:uiPriority w:val="99"/>
    <w:rsid w:val="00AA1D8D"/>
    <w:rPr>
      <w:sz w:val="16"/>
      <w:szCs w:val="16"/>
    </w:rPr>
  </w:style>
  <w:style w:type="paragraph" w:styleId="Elenco">
    <w:name w:val="List"/>
    <w:basedOn w:val="Normale"/>
    <w:uiPriority w:val="99"/>
    <w:unhideWhenUsed/>
    <w:rsid w:val="00AA1D8D"/>
    <w:pPr>
      <w:ind w:left="360" w:hanging="360"/>
      <w:contextualSpacing/>
    </w:pPr>
  </w:style>
  <w:style w:type="paragraph" w:styleId="Elenco2">
    <w:name w:val="List 2"/>
    <w:basedOn w:val="Normale"/>
    <w:uiPriority w:val="99"/>
    <w:unhideWhenUsed/>
    <w:rsid w:val="00326F90"/>
    <w:pPr>
      <w:ind w:left="720" w:hanging="360"/>
      <w:contextualSpacing/>
    </w:pPr>
  </w:style>
  <w:style w:type="paragraph" w:styleId="Elenco3">
    <w:name w:val="List 3"/>
    <w:basedOn w:val="Normale"/>
    <w:uiPriority w:val="99"/>
    <w:unhideWhenUsed/>
    <w:rsid w:val="00326F90"/>
    <w:pPr>
      <w:ind w:left="1080" w:hanging="360"/>
      <w:contextualSpacing/>
    </w:pPr>
  </w:style>
  <w:style w:type="paragraph" w:styleId="Puntoelenco">
    <w:name w:val="List Bullet"/>
    <w:basedOn w:val="Normale"/>
    <w:uiPriority w:val="99"/>
    <w:unhideWhenUsed/>
    <w:rsid w:val="00326F90"/>
    <w:pPr>
      <w:numPr>
        <w:numId w:val="1"/>
      </w:numPr>
      <w:contextualSpacing/>
    </w:pPr>
  </w:style>
  <w:style w:type="paragraph" w:styleId="Puntoelenco2">
    <w:name w:val="List Bullet 2"/>
    <w:basedOn w:val="Normale"/>
    <w:uiPriority w:val="99"/>
    <w:unhideWhenUsed/>
    <w:rsid w:val="00326F90"/>
    <w:pPr>
      <w:numPr>
        <w:numId w:val="2"/>
      </w:numPr>
      <w:contextualSpacing/>
    </w:pPr>
  </w:style>
  <w:style w:type="paragraph" w:styleId="Puntoelenco3">
    <w:name w:val="List Bullet 3"/>
    <w:basedOn w:val="Normale"/>
    <w:uiPriority w:val="99"/>
    <w:unhideWhenUsed/>
    <w:rsid w:val="00326F90"/>
    <w:pPr>
      <w:numPr>
        <w:numId w:val="3"/>
      </w:numPr>
      <w:contextualSpacing/>
    </w:pPr>
  </w:style>
  <w:style w:type="paragraph" w:styleId="Numeroelenco">
    <w:name w:val="List Number"/>
    <w:basedOn w:val="Normale"/>
    <w:uiPriority w:val="99"/>
    <w:unhideWhenUsed/>
    <w:rsid w:val="00326F90"/>
    <w:pPr>
      <w:numPr>
        <w:numId w:val="5"/>
      </w:numPr>
      <w:contextualSpacing/>
    </w:pPr>
  </w:style>
  <w:style w:type="paragraph" w:styleId="Numeroelenco2">
    <w:name w:val="List Number 2"/>
    <w:basedOn w:val="Normale"/>
    <w:uiPriority w:val="99"/>
    <w:unhideWhenUsed/>
    <w:rsid w:val="0029639D"/>
    <w:pPr>
      <w:numPr>
        <w:numId w:val="6"/>
      </w:numPr>
      <w:contextualSpacing/>
    </w:pPr>
  </w:style>
  <w:style w:type="paragraph" w:styleId="Numeroelenco3">
    <w:name w:val="List Number 3"/>
    <w:basedOn w:val="Normale"/>
    <w:uiPriority w:val="99"/>
    <w:unhideWhenUsed/>
    <w:rsid w:val="0029639D"/>
    <w:pPr>
      <w:numPr>
        <w:numId w:val="7"/>
      </w:numPr>
      <w:contextualSpacing/>
    </w:pPr>
  </w:style>
  <w:style w:type="paragraph" w:styleId="Elencocontinua">
    <w:name w:val="List Continue"/>
    <w:basedOn w:val="Normale"/>
    <w:uiPriority w:val="99"/>
    <w:unhideWhenUsed/>
    <w:rsid w:val="0029639D"/>
    <w:pPr>
      <w:spacing w:after="120"/>
      <w:ind w:left="360"/>
      <w:contextualSpacing/>
    </w:pPr>
  </w:style>
  <w:style w:type="paragraph" w:styleId="Elencocontinua2">
    <w:name w:val="List Continue 2"/>
    <w:basedOn w:val="Normale"/>
    <w:uiPriority w:val="99"/>
    <w:unhideWhenUsed/>
    <w:rsid w:val="0029639D"/>
    <w:pPr>
      <w:spacing w:after="120"/>
      <w:ind w:left="720"/>
      <w:contextualSpacing/>
    </w:pPr>
  </w:style>
  <w:style w:type="paragraph" w:styleId="Elencocontinua3">
    <w:name w:val="List Continue 3"/>
    <w:basedOn w:val="Normale"/>
    <w:uiPriority w:val="99"/>
    <w:unhideWhenUsed/>
    <w:rsid w:val="0029639D"/>
    <w:pPr>
      <w:spacing w:after="120"/>
      <w:ind w:left="1080"/>
      <w:contextualSpacing/>
    </w:pPr>
  </w:style>
  <w:style w:type="paragraph" w:styleId="Testomacro">
    <w:name w:val="macro"/>
    <w:link w:val="TestomacroCarattere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stomacroCarattere">
    <w:name w:val="Testo macro Carattere"/>
    <w:basedOn w:val="Carpredefinitoparagrafo"/>
    <w:link w:val="Testomacro"/>
    <w:uiPriority w:val="99"/>
    <w:rsid w:val="0029639D"/>
    <w:rPr>
      <w:rFonts w:ascii="Courier" w:hAnsi="Courier"/>
      <w:sz w:val="20"/>
      <w:szCs w:val="20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FC693F"/>
    <w:rPr>
      <w:i/>
      <w:iCs/>
      <w:color w:val="000000" w:themeColor="text1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FC693F"/>
    <w:rPr>
      <w:i/>
      <w:iCs/>
      <w:color w:val="000000" w:themeColor="text1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Didascalia">
    <w:name w:val="caption"/>
    <w:basedOn w:val="Normale"/>
    <w:next w:val="Normale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Enfasigrassetto">
    <w:name w:val="Strong"/>
    <w:basedOn w:val="Carpredefinitoparagrafo"/>
    <w:uiPriority w:val="22"/>
    <w:qFormat/>
    <w:rsid w:val="00FC693F"/>
    <w:rPr>
      <w:b/>
      <w:bCs/>
    </w:rPr>
  </w:style>
  <w:style w:type="character" w:styleId="Enfasicorsivo">
    <w:name w:val="Emphasis"/>
    <w:basedOn w:val="Carpredefinitoparagrafo"/>
    <w:uiPriority w:val="20"/>
    <w:qFormat/>
    <w:rsid w:val="00FC693F"/>
    <w:rPr>
      <w:i/>
      <w:iCs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FC693F"/>
    <w:rPr>
      <w:b/>
      <w:bCs/>
      <w:i/>
      <w:iCs/>
      <w:color w:val="4F81BD" w:themeColor="accent1"/>
    </w:rPr>
  </w:style>
  <w:style w:type="character" w:styleId="Enfasidelicata">
    <w:name w:val="Subtle Emphasis"/>
    <w:basedOn w:val="Carpredefinitoparagrafo"/>
    <w:uiPriority w:val="19"/>
    <w:qFormat/>
    <w:rsid w:val="00FC693F"/>
    <w:rPr>
      <w:i/>
      <w:iCs/>
      <w:color w:val="808080" w:themeColor="text1" w:themeTint="7F"/>
    </w:rPr>
  </w:style>
  <w:style w:type="character" w:styleId="Enfasiintensa">
    <w:name w:val="Intense Emphasis"/>
    <w:basedOn w:val="Carpredefinitoparagrafo"/>
    <w:uiPriority w:val="21"/>
    <w:qFormat/>
    <w:rsid w:val="00FC693F"/>
    <w:rPr>
      <w:b/>
      <w:bCs/>
      <w:i/>
      <w:iCs/>
      <w:color w:val="4F81BD" w:themeColor="accent1"/>
    </w:rPr>
  </w:style>
  <w:style w:type="character" w:styleId="Riferimentodelicato">
    <w:name w:val="Subtle Reference"/>
    <w:basedOn w:val="Carpredefinitoparagrafo"/>
    <w:uiPriority w:val="31"/>
    <w:qFormat/>
    <w:rsid w:val="00FC693F"/>
    <w:rPr>
      <w:smallCaps/>
      <w:color w:val="C0504D" w:themeColor="accent2"/>
      <w:u w:val="single"/>
    </w:rPr>
  </w:style>
  <w:style w:type="character" w:styleId="Riferimentointenso">
    <w:name w:val="Intense Reference"/>
    <w:basedOn w:val="Carpredefinitoparagrafo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itolodellibro">
    <w:name w:val="Book Title"/>
    <w:basedOn w:val="Carpredefinitoparagrafo"/>
    <w:uiPriority w:val="33"/>
    <w:qFormat/>
    <w:rsid w:val="00FC693F"/>
    <w:rPr>
      <w:b/>
      <w:bCs/>
      <w:smallCaps/>
      <w:spacing w:val="5"/>
    </w:rPr>
  </w:style>
  <w:style w:type="paragraph" w:styleId="Titolosommario">
    <w:name w:val="TOC Heading"/>
    <w:basedOn w:val="Titolo1"/>
    <w:next w:val="Normale"/>
    <w:uiPriority w:val="39"/>
    <w:semiHidden/>
    <w:unhideWhenUsed/>
    <w:qFormat/>
    <w:rsid w:val="00FC693F"/>
    <w:pPr>
      <w:outlineLvl w:val="9"/>
    </w:pPr>
  </w:style>
  <w:style w:type="table" w:styleId="Grigliatabella">
    <w:name w:val="Table Grid"/>
    <w:basedOn w:val="Tabellanormale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fondochiaro">
    <w:name w:val="Light Shading"/>
    <w:basedOn w:val="Tabellanormale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fondochiaro-Colore1">
    <w:name w:val="Light Shading Accent 1"/>
    <w:basedOn w:val="Tabellanormale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fondochiaro-Colore2">
    <w:name w:val="Light Shading Accent 2"/>
    <w:basedOn w:val="Tabellanormale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fondochiaro-Colore3">
    <w:name w:val="Light Shading Accent 3"/>
    <w:basedOn w:val="Tabellanormale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fondochiaro-Colore4">
    <w:name w:val="Light Shading Accent 4"/>
    <w:basedOn w:val="Tabellanormale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fondochiaro-Colore5">
    <w:name w:val="Light Shading Accent 5"/>
    <w:basedOn w:val="Tabellanormale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fondochiaro-Colore6">
    <w:name w:val="Light Shading Accent 6"/>
    <w:basedOn w:val="Tabellanormale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Elencochiaro">
    <w:name w:val="Light List"/>
    <w:basedOn w:val="Tabellanormale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Elencochiaro-Colore1">
    <w:name w:val="Light List Accent 1"/>
    <w:basedOn w:val="Tabellanormale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Elencochiaro-Colore2">
    <w:name w:val="Light List Accent 2"/>
    <w:basedOn w:val="Tabellanorma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Elencochiaro-Colore3">
    <w:name w:val="Light List Accent 3"/>
    <w:basedOn w:val="Tabellanorma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Elencochiaro-Colore4">
    <w:name w:val="Light List Accent 4"/>
    <w:basedOn w:val="Tabellanorma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Elencochiaro-Colore5">
    <w:name w:val="Light List Accent 5"/>
    <w:basedOn w:val="Tabellanorma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Elencochiaro-Colore6">
    <w:name w:val="Light List Accent 6"/>
    <w:basedOn w:val="Tabellanormale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Grigliachiara">
    <w:name w:val="Light Grid"/>
    <w:basedOn w:val="Tabellanorma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Grigliachiara-Colore1">
    <w:name w:val="Light Grid Accent 1"/>
    <w:basedOn w:val="Tabellanorma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Grigliachiara-Colore2">
    <w:name w:val="Light Grid Accent 2"/>
    <w:basedOn w:val="Tabellanorma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Grigliachiara-Colore3">
    <w:name w:val="Light Grid Accent 3"/>
    <w:basedOn w:val="Tabellanorma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Grigliachiara-Colore4">
    <w:name w:val="Light Grid Accent 4"/>
    <w:basedOn w:val="Tabellanorma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Grigliachiara-Colore5">
    <w:name w:val="Light Grid Accent 5"/>
    <w:basedOn w:val="Tabellanorma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Grigliachiara-Colore6">
    <w:name w:val="Light Grid Accent 6"/>
    <w:basedOn w:val="Tabellanormale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Sfondomedio1">
    <w:name w:val="Medium Shading 1"/>
    <w:basedOn w:val="Tabellanorma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1-Colore1">
    <w:name w:val="Medium Shading 1 Accent 1"/>
    <w:basedOn w:val="Tabellanorma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1-Colore2">
    <w:name w:val="Medium Shading 1 Accent 2"/>
    <w:basedOn w:val="Tabellanorma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1-Colore3">
    <w:name w:val="Medium Shading 1 Accent 3"/>
    <w:basedOn w:val="Tabellanorma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1-Colore4">
    <w:name w:val="Medium Shading 1 Accent 4"/>
    <w:basedOn w:val="Tabellanorma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1-Colore5">
    <w:name w:val="Medium Shading 1 Accent 5"/>
    <w:basedOn w:val="Tabellanorma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1-Colore6">
    <w:name w:val="Medium Shading 1 Accent 6"/>
    <w:basedOn w:val="Tabellanormale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fondomedio2">
    <w:name w:val="Medium Shading 2"/>
    <w:basedOn w:val="Tabellanorma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fondomedio2-Colore1">
    <w:name w:val="Medium Shading 2 Accent 1"/>
    <w:basedOn w:val="Tabellanorma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fondomedio2-Colore2">
    <w:name w:val="Medium Shading 2 Accent 2"/>
    <w:basedOn w:val="Tabellanorma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fondomedio2-Colore3">
    <w:name w:val="Medium Shading 2 Accent 3"/>
    <w:basedOn w:val="Tabellanorma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fondomedio2-Colore4">
    <w:name w:val="Medium Shading 2 Accent 4"/>
    <w:basedOn w:val="Tabellanorma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fondomedio2-Colore5">
    <w:name w:val="Medium Shading 2 Accent 5"/>
    <w:basedOn w:val="Tabellanorma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fondomedio2-Colore6">
    <w:name w:val="Medium Shading 2 Accent 6"/>
    <w:basedOn w:val="Tabellanormale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Elencomedio1">
    <w:name w:val="Medium List 1"/>
    <w:basedOn w:val="Tabellanorma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Elencomedio1-Colore1">
    <w:name w:val="Medium List 1 Accent 1"/>
    <w:basedOn w:val="Tabellanorma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Elencomedio1-Colore2">
    <w:name w:val="Medium List 1 Accent 2"/>
    <w:basedOn w:val="Tabellanorma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Elencomedio1-Colore3">
    <w:name w:val="Medium List 1 Accent 3"/>
    <w:basedOn w:val="Tabellanorma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Elencomedio1-Colore4">
    <w:name w:val="Medium List 1 Accent 4"/>
    <w:basedOn w:val="Tabellanorma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Elencomedio1-Colore5">
    <w:name w:val="Medium List 1 Accent 5"/>
    <w:basedOn w:val="Tabellanorma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Elencomedio1-Colore6">
    <w:name w:val="Medium List 1 Accent 6"/>
    <w:basedOn w:val="Tabellanormale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Elencomedio2">
    <w:name w:val="Medium List 2"/>
    <w:basedOn w:val="Tabellanorma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1">
    <w:name w:val="Medium List 2 Accent 1"/>
    <w:basedOn w:val="Tabellanorma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2">
    <w:name w:val="Medium List 2 Accent 2"/>
    <w:basedOn w:val="Tabellanorma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3">
    <w:name w:val="Medium List 2 Accent 3"/>
    <w:basedOn w:val="Tabellanorma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4">
    <w:name w:val="Medium List 2 Accent 4"/>
    <w:basedOn w:val="Tabellanorma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5">
    <w:name w:val="Medium List 2 Accent 5"/>
    <w:basedOn w:val="Tabellanorma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6">
    <w:name w:val="Medium List 2 Accent 6"/>
    <w:basedOn w:val="Tabellanormale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rigliamedia1">
    <w:name w:val="Medium Grid 1"/>
    <w:basedOn w:val="Tabellanorma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igliamedia1-Colore1">
    <w:name w:val="Medium Grid 1 Accent 1"/>
    <w:basedOn w:val="Tabellanorma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Grigliamedia1-Colore2">
    <w:name w:val="Medium Grid 1 Accent 2"/>
    <w:basedOn w:val="Tabellanorma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Grigliamedia1-Colore3">
    <w:name w:val="Medium Grid 1 Accent 3"/>
    <w:basedOn w:val="Tabellanorma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Grigliamedia1-Colore4">
    <w:name w:val="Medium Grid 1 Accent 4"/>
    <w:basedOn w:val="Tabellanorma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Grigliamedia1-Colore5">
    <w:name w:val="Medium Grid 1 Accent 5"/>
    <w:basedOn w:val="Tabellanorma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Grigliamedia1-Colore6">
    <w:name w:val="Medium Grid 1 Accent 6"/>
    <w:basedOn w:val="Tabellanormale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Grigliamedia2">
    <w:name w:val="Medium Grid 2"/>
    <w:basedOn w:val="Tabellanorma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1">
    <w:name w:val="Medium Grid 2 Accent 1"/>
    <w:basedOn w:val="Tabellanorma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2">
    <w:name w:val="Medium Grid 2 Accent 2"/>
    <w:basedOn w:val="Tabellanorma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3">
    <w:name w:val="Medium Grid 2 Accent 3"/>
    <w:basedOn w:val="Tabellanorma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4">
    <w:name w:val="Medium Grid 2 Accent 4"/>
    <w:basedOn w:val="Tabellanorma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5">
    <w:name w:val="Medium Grid 2 Accent 5"/>
    <w:basedOn w:val="Tabellanorma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6">
    <w:name w:val="Medium Grid 2 Accent 6"/>
    <w:basedOn w:val="Tabellanormale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3">
    <w:name w:val="Medium Grid 3"/>
    <w:basedOn w:val="Tabellanorma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Grigliamedia3-Colore1">
    <w:name w:val="Medium Grid 3 Accent 1"/>
    <w:basedOn w:val="Tabellanorma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Grigliamedia3-Colore2">
    <w:name w:val="Medium Grid 3 Accent 2"/>
    <w:basedOn w:val="Tabellanorma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Grigliamedia3-Colore3">
    <w:name w:val="Medium Grid 3 Accent 3"/>
    <w:basedOn w:val="Tabellanorma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Grigliamedia3-Colore4">
    <w:name w:val="Medium Grid 3 Accent 4"/>
    <w:basedOn w:val="Tabellanorma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Grigliamedia3-Colore5">
    <w:name w:val="Medium Grid 3 Accent 5"/>
    <w:basedOn w:val="Tabellanorma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Grigliamedia3-Colore6">
    <w:name w:val="Medium Grid 3 Accent 6"/>
    <w:basedOn w:val="Tabellanormale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Elencoscuro">
    <w:name w:val="Dark List"/>
    <w:basedOn w:val="Tabellanorma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Elencoscuro-Colore1">
    <w:name w:val="Dark List Accent 1"/>
    <w:basedOn w:val="Tabellanorma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Elencoscuro-Colore2">
    <w:name w:val="Dark List Accent 2"/>
    <w:basedOn w:val="Tabellanorma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Elencoscuro-Colore3">
    <w:name w:val="Dark List Accent 3"/>
    <w:basedOn w:val="Tabellanorma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Elencoscuro-Colore4">
    <w:name w:val="Dark List Accent 4"/>
    <w:basedOn w:val="Tabellanorma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Elencoscuro-Colore5">
    <w:name w:val="Dark List Accent 5"/>
    <w:basedOn w:val="Tabellanorma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Elencoscuro-Colore6">
    <w:name w:val="Dark List Accent 6"/>
    <w:basedOn w:val="Tabellanormale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Sfondoacolori">
    <w:name w:val="Colorful Shading"/>
    <w:basedOn w:val="Tabellanorma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fondoacolori-Colore1">
    <w:name w:val="Colorful Shading Accent 1"/>
    <w:basedOn w:val="Tabellanorma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fondoacolori-Colore2">
    <w:name w:val="Colorful Shading Accent 2"/>
    <w:basedOn w:val="Tabellanorma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fondoacolori-Colore3">
    <w:name w:val="Colorful Shading Accent 3"/>
    <w:basedOn w:val="Tabellanorma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fondoacolori-Colore4">
    <w:name w:val="Colorful Shading Accent 4"/>
    <w:basedOn w:val="Tabellanorma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fondoacolori-Colore5">
    <w:name w:val="Colorful Shading Accent 5"/>
    <w:basedOn w:val="Tabellanorma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fondoacolori-Colore6">
    <w:name w:val="Colorful Shading Accent 6"/>
    <w:basedOn w:val="Tabellanormale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Elencoacolori">
    <w:name w:val="Colorful List"/>
    <w:basedOn w:val="Tabellanorma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Elencoacolori-Colore1">
    <w:name w:val="Colorful List Accent 1"/>
    <w:basedOn w:val="Tabellanorma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Elencoacolori-Colore2">
    <w:name w:val="Colorful List Accent 2"/>
    <w:basedOn w:val="Tabellanorma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Elencoacolori-Colore3">
    <w:name w:val="Colorful List Accent 3"/>
    <w:basedOn w:val="Tabellanorma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Elencoacolori-Colore4">
    <w:name w:val="Colorful List Accent 4"/>
    <w:basedOn w:val="Tabellanorma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Elencoacolori-Colore5">
    <w:name w:val="Colorful List Accent 5"/>
    <w:basedOn w:val="Tabellanorma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Elencoacolori-Colore6">
    <w:name w:val="Colorful List Accent 6"/>
    <w:basedOn w:val="Tabellanormale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Grigliaacolori">
    <w:name w:val="Colorful Grid"/>
    <w:basedOn w:val="Tabellanorma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igliaacolori-Colore1">
    <w:name w:val="Colorful Grid Accent 1"/>
    <w:basedOn w:val="Tabellanorma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Grigliaacolori-Colore2">
    <w:name w:val="Colorful Grid Accent 2"/>
    <w:basedOn w:val="Tabellanorma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Grigliaacolori-Colore3">
    <w:name w:val="Colorful Grid Accent 3"/>
    <w:basedOn w:val="Tabellanorma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Grigliaacolori-Colore4">
    <w:name w:val="Colorful Grid Accent 4"/>
    <w:basedOn w:val="Tabellanorma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Grigliaacolori-Colore5">
    <w:name w:val="Colorful Grid Accent 5"/>
    <w:basedOn w:val="Tabellanorma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Grigliaacolori-Colore6">
    <w:name w:val="Colorful Grid Accent 6"/>
    <w:basedOn w:val="Tabellanormale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Standard">
    <w:name w:val="Standard"/>
    <w:rsid w:val="00DF3038"/>
    <w:pPr>
      <w:suppressAutoHyphens/>
      <w:autoSpaceDN w:val="0"/>
      <w:textAlignment w:val="baseline"/>
    </w:pPr>
    <w:rPr>
      <w:rFonts w:ascii="Calibri" w:eastAsia="SimSun" w:hAnsi="Calibri" w:cs="F"/>
      <w:kern w:val="3"/>
      <w:lang w:val="it-IT"/>
    </w:rPr>
  </w:style>
  <w:style w:type="numbering" w:customStyle="1" w:styleId="WWNum24">
    <w:name w:val="WWNum24"/>
    <w:basedOn w:val="Nessunelenco"/>
    <w:rsid w:val="00DF3038"/>
    <w:pPr>
      <w:numPr>
        <w:numId w:val="10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263</Words>
  <Characters>1501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1761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rosalba197300@gmail.com</cp:lastModifiedBy>
  <cp:revision>4</cp:revision>
  <dcterms:created xsi:type="dcterms:W3CDTF">2026-04-16T19:03:00Z</dcterms:created>
  <dcterms:modified xsi:type="dcterms:W3CDTF">2026-04-16T20:03:00Z</dcterms:modified>
  <cp:category/>
</cp:coreProperties>
</file>