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003E6" w14:textId="77777777" w:rsidR="00754B59" w:rsidRPr="005650D9" w:rsidRDefault="00000000">
      <w:pPr>
        <w:pStyle w:val="Titolo1"/>
        <w:jc w:val="center"/>
        <w:rPr>
          <w:rFonts w:cstheme="majorHAnsi"/>
          <w:sz w:val="24"/>
          <w:szCs w:val="24"/>
          <w:lang w:val="it-IT"/>
        </w:rPr>
      </w:pPr>
      <w:r w:rsidRPr="005650D9">
        <w:rPr>
          <w:rFonts w:cstheme="majorHAnsi"/>
          <w:sz w:val="24"/>
          <w:szCs w:val="24"/>
          <w:lang w:val="it-IT"/>
        </w:rPr>
        <w:t>ALLEGATO B - TABELLA VALUTAZIONE TITOLI</w:t>
      </w:r>
    </w:p>
    <w:p w14:paraId="23189476" w14:textId="77777777" w:rsidR="005650D9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5650D9">
        <w:rPr>
          <w:rFonts w:asciiTheme="majorHAnsi" w:hAnsiTheme="majorHAnsi" w:cstheme="majorHAnsi"/>
          <w:sz w:val="24"/>
          <w:szCs w:val="24"/>
          <w:lang w:val="it-IT"/>
        </w:rPr>
        <w:br/>
      </w:r>
    </w:p>
    <w:p w14:paraId="181A45D1" w14:textId="77777777" w:rsidR="005650D9" w:rsidRDefault="005650D9">
      <w:pPr>
        <w:rPr>
          <w:rFonts w:asciiTheme="majorHAnsi" w:hAnsiTheme="majorHAnsi" w:cstheme="majorHAnsi"/>
          <w:sz w:val="24"/>
          <w:szCs w:val="24"/>
          <w:lang w:val="it-IT"/>
        </w:rPr>
      </w:pPr>
    </w:p>
    <w:p w14:paraId="1E12373E" w14:textId="01042C0B" w:rsidR="00754B59" w:rsidRPr="005650D9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5650D9">
        <w:rPr>
          <w:rFonts w:asciiTheme="majorHAnsi" w:hAnsiTheme="majorHAnsi" w:cstheme="majorHAnsi"/>
          <w:sz w:val="24"/>
          <w:szCs w:val="24"/>
          <w:lang w:val="it-IT"/>
        </w:rPr>
        <w:t>TITOLI CULTURALI E PROFESSIONALI (ESPERTO MUSICALE/MOTORIO)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3"/>
        <w:gridCol w:w="2788"/>
        <w:gridCol w:w="2309"/>
      </w:tblGrid>
      <w:tr w:rsidR="003B643F" w:rsidRPr="005650D9" w14:paraId="21C9A88F" w14:textId="3838D370" w:rsidTr="003B643F">
        <w:tc>
          <w:tcPr>
            <w:tcW w:w="3533" w:type="dxa"/>
          </w:tcPr>
          <w:p w14:paraId="4558C70F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Titolo/</w:t>
            </w:r>
            <w:proofErr w:type="spellStart"/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Esperienza</w:t>
            </w:r>
            <w:proofErr w:type="spellEnd"/>
          </w:p>
          <w:p w14:paraId="3BDE1134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5146BCE6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Punteggio Max</w:t>
            </w:r>
          </w:p>
        </w:tc>
        <w:tc>
          <w:tcPr>
            <w:tcW w:w="2309" w:type="dxa"/>
          </w:tcPr>
          <w:p w14:paraId="5434B5E8" w14:textId="77777777" w:rsidR="003B643F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Autovalutazione</w:t>
            </w:r>
            <w:proofErr w:type="spellEnd"/>
          </w:p>
          <w:p w14:paraId="77142F39" w14:textId="0F7DB0C4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Punteggio</w:t>
            </w:r>
            <w:proofErr w:type="spellEnd"/>
          </w:p>
        </w:tc>
      </w:tr>
      <w:tr w:rsidR="003B643F" w:rsidRPr="005650D9" w14:paraId="63BDE4C8" w14:textId="5C649F1B" w:rsidTr="003B643F">
        <w:tc>
          <w:tcPr>
            <w:tcW w:w="3533" w:type="dxa"/>
          </w:tcPr>
          <w:p w14:paraId="2C5A3E90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Laurea Magistrale pertinente (Scienze Motorie / Conservatorio / DAMS)</w:t>
            </w:r>
          </w:p>
          <w:p w14:paraId="50544A18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  <w:tc>
          <w:tcPr>
            <w:tcW w:w="2788" w:type="dxa"/>
          </w:tcPr>
          <w:p w14:paraId="4CAB53E2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309" w:type="dxa"/>
          </w:tcPr>
          <w:p w14:paraId="1B38C353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B643F" w:rsidRPr="005650D9" w14:paraId="2CF24E20" w14:textId="6BAA0BEF" w:rsidTr="003B643F">
        <w:tc>
          <w:tcPr>
            <w:tcW w:w="3533" w:type="dxa"/>
          </w:tcPr>
          <w:p w14:paraId="315121B7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Diploma di Conservatorio Vecchio Ordinamento / II Livello</w:t>
            </w:r>
          </w:p>
          <w:p w14:paraId="06FECB24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  <w:tc>
          <w:tcPr>
            <w:tcW w:w="2788" w:type="dxa"/>
          </w:tcPr>
          <w:p w14:paraId="77C3C891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2309" w:type="dxa"/>
          </w:tcPr>
          <w:p w14:paraId="7598C648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B643F" w:rsidRPr="005650D9" w14:paraId="73ADD5CD" w14:textId="00FBBF1B" w:rsidTr="003B643F">
        <w:tc>
          <w:tcPr>
            <w:tcW w:w="3533" w:type="dxa"/>
          </w:tcPr>
          <w:p w14:paraId="41F08A3A" w14:textId="5739595E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Esperienza documentata in Direzione di Cori di voci bianche o Cori scolastici infantili" </w:t>
            </w:r>
            <w:r w:rsidRPr="005650D9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2788" w:type="dxa"/>
          </w:tcPr>
          <w:p w14:paraId="43F39BD3" w14:textId="189E289F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10</w:t>
            </w:r>
          </w:p>
        </w:tc>
        <w:tc>
          <w:tcPr>
            <w:tcW w:w="2309" w:type="dxa"/>
          </w:tcPr>
          <w:p w14:paraId="54DF2787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</w:tr>
      <w:tr w:rsidR="003B643F" w:rsidRPr="005650D9" w14:paraId="6A95FD9C" w14:textId="0FFC5325" w:rsidTr="003B643F">
        <w:tc>
          <w:tcPr>
            <w:tcW w:w="3533" w:type="dxa"/>
          </w:tcPr>
          <w:p w14:paraId="1D99C5B7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Esperienza come esperto in progetti FSE/PNRR (per ogni incarico 2pt)</w:t>
            </w:r>
          </w:p>
          <w:p w14:paraId="66ABE762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  <w:tc>
          <w:tcPr>
            <w:tcW w:w="2788" w:type="dxa"/>
          </w:tcPr>
          <w:p w14:paraId="6BD8788F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2309" w:type="dxa"/>
          </w:tcPr>
          <w:p w14:paraId="5E0E5D00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B643F" w:rsidRPr="005650D9" w14:paraId="7C598522" w14:textId="6812A96E" w:rsidTr="003B643F">
        <w:tc>
          <w:tcPr>
            <w:tcW w:w="3533" w:type="dxa"/>
          </w:tcPr>
          <w:p w14:paraId="7ABBB417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Certificazioni</w:t>
            </w:r>
            <w:proofErr w:type="spellEnd"/>
            <w:r w:rsidRPr="005650D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informatiche</w:t>
            </w:r>
            <w:proofErr w:type="spellEnd"/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/</w:t>
            </w:r>
            <w:proofErr w:type="spellStart"/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Linguistiche</w:t>
            </w:r>
            <w:proofErr w:type="spellEnd"/>
          </w:p>
          <w:p w14:paraId="172F26A9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6EAE4D5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650D9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309" w:type="dxa"/>
          </w:tcPr>
          <w:p w14:paraId="2EFAD866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B643F" w:rsidRPr="005650D9" w14:paraId="19BB637B" w14:textId="77777777" w:rsidTr="003B643F">
        <w:tc>
          <w:tcPr>
            <w:tcW w:w="3533" w:type="dxa"/>
          </w:tcPr>
          <w:p w14:paraId="674508B1" w14:textId="77777777" w:rsidR="003B643F" w:rsidRDefault="003B643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DF28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Totale</w:t>
            </w:r>
            <w:proofErr w:type="spellEnd"/>
          </w:p>
          <w:p w14:paraId="59DA76A4" w14:textId="3C97C75C" w:rsidR="00DF28EB" w:rsidRPr="00DF28EB" w:rsidRDefault="00DF28E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88" w:type="dxa"/>
          </w:tcPr>
          <w:p w14:paraId="2D064846" w14:textId="3A7A0BFF" w:rsidR="003B643F" w:rsidRPr="005650D9" w:rsidRDefault="00EB76F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60</w:t>
            </w:r>
          </w:p>
        </w:tc>
        <w:tc>
          <w:tcPr>
            <w:tcW w:w="2309" w:type="dxa"/>
          </w:tcPr>
          <w:p w14:paraId="650F5EF9" w14:textId="77777777" w:rsidR="003B643F" w:rsidRPr="005650D9" w:rsidRDefault="003B643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14B4A4F" w14:textId="77777777" w:rsidR="00754B59" w:rsidRPr="005650D9" w:rsidRDefault="00000000">
      <w:pPr>
        <w:rPr>
          <w:rFonts w:asciiTheme="majorHAnsi" w:hAnsiTheme="majorHAnsi" w:cstheme="majorHAnsi"/>
          <w:sz w:val="24"/>
          <w:szCs w:val="24"/>
        </w:rPr>
      </w:pPr>
      <w:r w:rsidRPr="005650D9">
        <w:rPr>
          <w:rFonts w:asciiTheme="majorHAnsi" w:hAnsiTheme="majorHAnsi" w:cstheme="majorHAnsi"/>
          <w:sz w:val="24"/>
          <w:szCs w:val="24"/>
        </w:rPr>
        <w:br/>
        <w:t>Data _______________ Firma ______________________________</w:t>
      </w:r>
    </w:p>
    <w:sectPr w:rsidR="00754B59" w:rsidRPr="005650D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9400782">
    <w:abstractNumId w:val="8"/>
  </w:num>
  <w:num w:numId="2" w16cid:durableId="1298531287">
    <w:abstractNumId w:val="6"/>
  </w:num>
  <w:num w:numId="3" w16cid:durableId="1638874036">
    <w:abstractNumId w:val="5"/>
  </w:num>
  <w:num w:numId="4" w16cid:durableId="1428189723">
    <w:abstractNumId w:val="4"/>
  </w:num>
  <w:num w:numId="5" w16cid:durableId="2082098928">
    <w:abstractNumId w:val="7"/>
  </w:num>
  <w:num w:numId="6" w16cid:durableId="492721426">
    <w:abstractNumId w:val="3"/>
  </w:num>
  <w:num w:numId="7" w16cid:durableId="1619601205">
    <w:abstractNumId w:val="2"/>
  </w:num>
  <w:num w:numId="8" w16cid:durableId="1034769684">
    <w:abstractNumId w:val="1"/>
  </w:num>
  <w:num w:numId="9" w16cid:durableId="486944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B643F"/>
    <w:rsid w:val="005650D9"/>
    <w:rsid w:val="0067402B"/>
    <w:rsid w:val="00754B59"/>
    <w:rsid w:val="00AA1D8D"/>
    <w:rsid w:val="00B47730"/>
    <w:rsid w:val="00CB0664"/>
    <w:rsid w:val="00DF28EB"/>
    <w:rsid w:val="00EB76F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0C4F22"/>
  <w14:defaultImageDpi w14:val="300"/>
  <w15:docId w15:val="{8088BF51-8115-4E78-9684-D4ED429A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rosalba197300@gmail.com</cp:lastModifiedBy>
  <cp:revision>4</cp:revision>
  <dcterms:created xsi:type="dcterms:W3CDTF">2026-04-16T19:08:00Z</dcterms:created>
  <dcterms:modified xsi:type="dcterms:W3CDTF">2026-04-16T20:05:00Z</dcterms:modified>
  <cp:category/>
</cp:coreProperties>
</file>