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4A298" w14:textId="77777777" w:rsidR="002B6001" w:rsidRPr="00C0422A" w:rsidRDefault="00000000">
      <w:pPr>
        <w:jc w:val="center"/>
        <w:rPr>
          <w:rFonts w:asciiTheme="majorHAnsi" w:hAnsiTheme="majorHAnsi" w:cstheme="majorHAnsi"/>
          <w:color w:val="4F81BD" w:themeColor="accent1"/>
          <w:sz w:val="24"/>
          <w:szCs w:val="24"/>
          <w:lang w:val="it-IT"/>
        </w:rPr>
      </w:pPr>
      <w:r w:rsidRPr="00C0422A">
        <w:rPr>
          <w:rFonts w:asciiTheme="majorHAnsi" w:hAnsiTheme="majorHAnsi" w:cstheme="majorHAnsi"/>
          <w:b/>
          <w:color w:val="4F81BD" w:themeColor="accent1"/>
          <w:sz w:val="24"/>
          <w:szCs w:val="24"/>
          <w:lang w:val="it-IT"/>
        </w:rPr>
        <w:t>ALLEGATO C - TABELLA VALUTAZIONE TITOLI PER LA FIGURA DI TUTOR</w:t>
      </w:r>
    </w:p>
    <w:p w14:paraId="378E48A2" w14:textId="77777777" w:rsidR="002B6001" w:rsidRPr="00C0422A" w:rsidRDefault="00000000">
      <w:pPr>
        <w:rPr>
          <w:rFonts w:asciiTheme="majorHAnsi" w:hAnsiTheme="majorHAnsi" w:cstheme="majorHAnsi"/>
          <w:sz w:val="24"/>
          <w:szCs w:val="24"/>
        </w:rPr>
      </w:pPr>
      <w:r w:rsidRPr="00C0422A">
        <w:rPr>
          <w:rFonts w:asciiTheme="majorHAnsi" w:hAnsiTheme="majorHAnsi" w:cstheme="majorHAnsi"/>
          <w:sz w:val="24"/>
          <w:szCs w:val="24"/>
          <w:lang w:val="it-IT"/>
        </w:rPr>
        <w:br/>
      </w:r>
      <w:r w:rsidRPr="00C0422A">
        <w:rPr>
          <w:rFonts w:asciiTheme="majorHAnsi" w:hAnsiTheme="majorHAnsi" w:cstheme="majorHAnsi"/>
          <w:sz w:val="24"/>
          <w:szCs w:val="24"/>
        </w:rPr>
        <w:t>Candidato: __________________________________________________________________</w:t>
      </w:r>
    </w:p>
    <w:p w14:paraId="68853728" w14:textId="77777777" w:rsidR="002B6001" w:rsidRPr="00C0422A" w:rsidRDefault="00000000">
      <w:pPr>
        <w:rPr>
          <w:rFonts w:asciiTheme="majorHAnsi" w:hAnsiTheme="majorHAnsi" w:cstheme="majorHAnsi"/>
          <w:sz w:val="24"/>
          <w:szCs w:val="24"/>
        </w:rPr>
      </w:pPr>
      <w:r w:rsidRPr="00C0422A">
        <w:rPr>
          <w:rFonts w:asciiTheme="majorHAnsi" w:hAnsiTheme="majorHAnsi" w:cstheme="majorHAnsi"/>
          <w:sz w:val="24"/>
          <w:szCs w:val="24"/>
        </w:rPr>
        <w:t>Modulo/i: ____________________________________________________________________</w:t>
      </w:r>
      <w:r w:rsidRPr="00C0422A">
        <w:rPr>
          <w:rFonts w:asciiTheme="majorHAnsi" w:hAnsiTheme="majorHAnsi" w:cstheme="majorHAnsi"/>
          <w:sz w:val="24"/>
          <w:szCs w:val="24"/>
        </w:rPr>
        <w:br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77"/>
        <w:gridCol w:w="2876"/>
        <w:gridCol w:w="2877"/>
      </w:tblGrid>
      <w:tr w:rsidR="002B6001" w:rsidRPr="00C0422A" w14:paraId="0CFF01DC" w14:textId="77777777">
        <w:tc>
          <w:tcPr>
            <w:tcW w:w="2880" w:type="dxa"/>
          </w:tcPr>
          <w:p w14:paraId="59A1DE3C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</w:rPr>
              <w:t>TIPOLOGIA TITOLO / ESPERIENZA</w:t>
            </w:r>
          </w:p>
        </w:tc>
        <w:tc>
          <w:tcPr>
            <w:tcW w:w="2880" w:type="dxa"/>
          </w:tcPr>
          <w:p w14:paraId="31D7826F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</w:rPr>
              <w:t>PUNTEGGIO MAX</w:t>
            </w:r>
          </w:p>
        </w:tc>
        <w:tc>
          <w:tcPr>
            <w:tcW w:w="2880" w:type="dxa"/>
          </w:tcPr>
          <w:p w14:paraId="33B39F9C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</w:rPr>
              <w:t>PUNTI (Autovalutazione)</w:t>
            </w:r>
          </w:p>
        </w:tc>
      </w:tr>
      <w:tr w:rsidR="002B6001" w:rsidRPr="00C0422A" w14:paraId="0ED1C734" w14:textId="77777777">
        <w:tc>
          <w:tcPr>
            <w:tcW w:w="2880" w:type="dxa"/>
          </w:tcPr>
          <w:p w14:paraId="2DF714C3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Essere docente in servizio presso l'Istituzione Scolastica (Personale Interno)</w:t>
            </w:r>
          </w:p>
        </w:tc>
        <w:tc>
          <w:tcPr>
            <w:tcW w:w="2880" w:type="dxa"/>
          </w:tcPr>
          <w:p w14:paraId="7AE44D62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2880" w:type="dxa"/>
          </w:tcPr>
          <w:p w14:paraId="2379B2EC" w14:textId="77777777" w:rsidR="002B6001" w:rsidRPr="00C0422A" w:rsidRDefault="002B6001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B6001" w:rsidRPr="00C0422A" w14:paraId="52277AD3" w14:textId="77777777">
        <w:tc>
          <w:tcPr>
            <w:tcW w:w="2880" w:type="dxa"/>
          </w:tcPr>
          <w:p w14:paraId="20D3C399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Precedenti esperienze documentate come TUTOR in progetti FSE/PON/PNRR (2 pt per incarico)</w:t>
            </w:r>
          </w:p>
        </w:tc>
        <w:tc>
          <w:tcPr>
            <w:tcW w:w="2880" w:type="dxa"/>
          </w:tcPr>
          <w:p w14:paraId="770396C6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</w:p>
        </w:tc>
        <w:tc>
          <w:tcPr>
            <w:tcW w:w="2880" w:type="dxa"/>
          </w:tcPr>
          <w:p w14:paraId="5FBC3419" w14:textId="77777777" w:rsidR="002B6001" w:rsidRPr="00C0422A" w:rsidRDefault="002B6001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B6001" w:rsidRPr="00C0422A" w14:paraId="0FBCB10B" w14:textId="77777777">
        <w:tc>
          <w:tcPr>
            <w:tcW w:w="2880" w:type="dxa"/>
          </w:tcPr>
          <w:p w14:paraId="4F9FBF07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Partecipazione a corsi di formazione specifici sulla gestione della piattaforma SIF/GPU</w:t>
            </w:r>
          </w:p>
        </w:tc>
        <w:tc>
          <w:tcPr>
            <w:tcW w:w="2880" w:type="dxa"/>
          </w:tcPr>
          <w:p w14:paraId="3E70493C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2880" w:type="dxa"/>
          </w:tcPr>
          <w:p w14:paraId="74B64687" w14:textId="77777777" w:rsidR="002B6001" w:rsidRPr="00C0422A" w:rsidRDefault="002B6001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B6001" w:rsidRPr="00C0422A" w14:paraId="4576A2B6" w14:textId="77777777">
        <w:tc>
          <w:tcPr>
            <w:tcW w:w="2880" w:type="dxa"/>
          </w:tcPr>
          <w:p w14:paraId="54E09A2F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Essere docente della classe o del gruppo di alunni coinvolti nel modulo (Continuità didattica)</w:t>
            </w:r>
          </w:p>
        </w:tc>
        <w:tc>
          <w:tcPr>
            <w:tcW w:w="2880" w:type="dxa"/>
          </w:tcPr>
          <w:p w14:paraId="4787D6D7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</w:rPr>
              <w:t>10</w:t>
            </w:r>
          </w:p>
        </w:tc>
        <w:tc>
          <w:tcPr>
            <w:tcW w:w="2880" w:type="dxa"/>
          </w:tcPr>
          <w:p w14:paraId="4149C0CF" w14:textId="77777777" w:rsidR="002B6001" w:rsidRPr="00C0422A" w:rsidRDefault="002B6001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B6001" w:rsidRPr="00C0422A" w14:paraId="2B3824B0" w14:textId="77777777">
        <w:tc>
          <w:tcPr>
            <w:tcW w:w="2880" w:type="dxa"/>
          </w:tcPr>
          <w:p w14:paraId="734CEDF7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Competenze informatiche certificate (EIPASS, ECDL, etc.)</w:t>
            </w:r>
          </w:p>
        </w:tc>
        <w:tc>
          <w:tcPr>
            <w:tcW w:w="2880" w:type="dxa"/>
          </w:tcPr>
          <w:p w14:paraId="6952125E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</w:rPr>
              <w:t>5</w:t>
            </w:r>
          </w:p>
        </w:tc>
        <w:tc>
          <w:tcPr>
            <w:tcW w:w="2880" w:type="dxa"/>
          </w:tcPr>
          <w:p w14:paraId="0C9780E2" w14:textId="77777777" w:rsidR="002B6001" w:rsidRPr="00C0422A" w:rsidRDefault="002B6001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772290" w:rsidRPr="00C0422A" w14:paraId="31492B8F" w14:textId="77777777">
        <w:tc>
          <w:tcPr>
            <w:tcW w:w="2880" w:type="dxa"/>
          </w:tcPr>
          <w:p w14:paraId="050E6994" w14:textId="41A7646C" w:rsidR="00772290" w:rsidRPr="00C0422A" w:rsidRDefault="00772290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Precedenti esperienze nella conduzione di moduli stessa tipologia</w:t>
            </w:r>
          </w:p>
        </w:tc>
        <w:tc>
          <w:tcPr>
            <w:tcW w:w="2880" w:type="dxa"/>
          </w:tcPr>
          <w:p w14:paraId="14F50FD6" w14:textId="4DC4591A" w:rsidR="00772290" w:rsidRPr="00C0422A" w:rsidRDefault="00772290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5</w:t>
            </w:r>
          </w:p>
        </w:tc>
        <w:tc>
          <w:tcPr>
            <w:tcW w:w="2880" w:type="dxa"/>
          </w:tcPr>
          <w:p w14:paraId="186D39A5" w14:textId="77777777" w:rsidR="00772290" w:rsidRPr="00C0422A" w:rsidRDefault="00772290">
            <w:pPr>
              <w:rPr>
                <w:rFonts w:asciiTheme="majorHAnsi" w:hAnsiTheme="majorHAnsi" w:cstheme="majorHAnsi"/>
                <w:sz w:val="24"/>
                <w:szCs w:val="24"/>
                <w:lang w:val="it-IT"/>
              </w:rPr>
            </w:pPr>
          </w:p>
        </w:tc>
      </w:tr>
      <w:tr w:rsidR="002B6001" w:rsidRPr="00C0422A" w14:paraId="266602D7" w14:textId="77777777">
        <w:tc>
          <w:tcPr>
            <w:tcW w:w="2880" w:type="dxa"/>
          </w:tcPr>
          <w:p w14:paraId="31A1902A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0422A">
              <w:rPr>
                <w:rFonts w:asciiTheme="majorHAnsi" w:hAnsiTheme="majorHAnsi" w:cstheme="majorHAnsi"/>
                <w:b/>
                <w:sz w:val="24"/>
                <w:szCs w:val="24"/>
              </w:rPr>
              <w:t>TOTALE PUNTEGGIO</w:t>
            </w:r>
          </w:p>
        </w:tc>
        <w:tc>
          <w:tcPr>
            <w:tcW w:w="2880" w:type="dxa"/>
          </w:tcPr>
          <w:p w14:paraId="1E24672A" w14:textId="77777777" w:rsidR="002B6001" w:rsidRPr="00C0422A" w:rsidRDefault="00000000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C0422A">
              <w:rPr>
                <w:rFonts w:asciiTheme="majorHAnsi" w:hAnsiTheme="majorHAnsi" w:cstheme="majorHAnsi"/>
                <w:sz w:val="24"/>
                <w:szCs w:val="24"/>
              </w:rPr>
              <w:t>55</w:t>
            </w:r>
          </w:p>
        </w:tc>
        <w:tc>
          <w:tcPr>
            <w:tcW w:w="2880" w:type="dxa"/>
          </w:tcPr>
          <w:p w14:paraId="759669CE" w14:textId="77777777" w:rsidR="002B6001" w:rsidRPr="00C0422A" w:rsidRDefault="002B6001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287C773" w14:textId="33A721DB" w:rsidR="002B6001" w:rsidRPr="00C0422A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r w:rsidRPr="00C0422A">
        <w:rPr>
          <w:rFonts w:asciiTheme="majorHAnsi" w:hAnsiTheme="majorHAnsi" w:cstheme="majorHAnsi"/>
          <w:sz w:val="24"/>
          <w:szCs w:val="24"/>
          <w:lang w:val="it-IT"/>
        </w:rPr>
        <w:br/>
      </w:r>
      <w:r w:rsidR="00C0422A">
        <w:rPr>
          <w:rFonts w:asciiTheme="majorHAnsi" w:hAnsiTheme="majorHAnsi" w:cstheme="majorHAnsi"/>
          <w:sz w:val="24"/>
          <w:szCs w:val="24"/>
          <w:lang w:val="it-IT"/>
        </w:rPr>
        <w:t xml:space="preserve"> </w:t>
      </w:r>
    </w:p>
    <w:p w14:paraId="1DFB5C59" w14:textId="2DCAA554" w:rsidR="002B6001" w:rsidRPr="00C0422A" w:rsidRDefault="00000000">
      <w:pPr>
        <w:rPr>
          <w:rFonts w:asciiTheme="majorHAnsi" w:hAnsiTheme="majorHAnsi" w:cstheme="majorHAnsi"/>
          <w:sz w:val="24"/>
          <w:szCs w:val="24"/>
        </w:rPr>
      </w:pPr>
      <w:r w:rsidRPr="00C0422A">
        <w:rPr>
          <w:rFonts w:asciiTheme="majorHAnsi" w:hAnsiTheme="majorHAnsi" w:cstheme="majorHAnsi"/>
          <w:sz w:val="24"/>
          <w:szCs w:val="24"/>
        </w:rPr>
        <w:t>Data, _______________</w:t>
      </w:r>
    </w:p>
    <w:p w14:paraId="4F128671" w14:textId="77777777" w:rsidR="002B6001" w:rsidRPr="00C0422A" w:rsidRDefault="00000000">
      <w:pPr>
        <w:rPr>
          <w:rFonts w:asciiTheme="majorHAnsi" w:hAnsiTheme="majorHAnsi" w:cstheme="majorHAnsi"/>
          <w:sz w:val="24"/>
          <w:szCs w:val="24"/>
        </w:rPr>
      </w:pPr>
      <w:r w:rsidRPr="00C0422A">
        <w:rPr>
          <w:rFonts w:asciiTheme="majorHAnsi" w:hAnsiTheme="majorHAnsi" w:cstheme="majorHAnsi"/>
          <w:sz w:val="24"/>
          <w:szCs w:val="24"/>
        </w:rPr>
        <w:br/>
        <w:t>Firma del candidato</w:t>
      </w:r>
      <w:r w:rsidRPr="00C0422A">
        <w:rPr>
          <w:rFonts w:asciiTheme="majorHAnsi" w:hAnsiTheme="majorHAnsi" w:cstheme="majorHAnsi"/>
          <w:sz w:val="24"/>
          <w:szCs w:val="24"/>
        </w:rPr>
        <w:br/>
        <w:t>______________________________</w:t>
      </w:r>
    </w:p>
    <w:sectPr w:rsidR="002B6001" w:rsidRPr="00C0422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0497760">
    <w:abstractNumId w:val="8"/>
  </w:num>
  <w:num w:numId="2" w16cid:durableId="1401559036">
    <w:abstractNumId w:val="6"/>
  </w:num>
  <w:num w:numId="3" w16cid:durableId="1702782659">
    <w:abstractNumId w:val="5"/>
  </w:num>
  <w:num w:numId="4" w16cid:durableId="1405569166">
    <w:abstractNumId w:val="4"/>
  </w:num>
  <w:num w:numId="5" w16cid:durableId="1812597654">
    <w:abstractNumId w:val="7"/>
  </w:num>
  <w:num w:numId="6" w16cid:durableId="676927872">
    <w:abstractNumId w:val="3"/>
  </w:num>
  <w:num w:numId="7" w16cid:durableId="1510826951">
    <w:abstractNumId w:val="2"/>
  </w:num>
  <w:num w:numId="8" w16cid:durableId="171844910">
    <w:abstractNumId w:val="1"/>
  </w:num>
  <w:num w:numId="9" w16cid:durableId="1925334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B6001"/>
    <w:rsid w:val="00326F90"/>
    <w:rsid w:val="0067402B"/>
    <w:rsid w:val="00772290"/>
    <w:rsid w:val="00AA1D8D"/>
    <w:rsid w:val="00B47730"/>
    <w:rsid w:val="00C0422A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7899C"/>
  <w14:defaultImageDpi w14:val="300"/>
  <w15:docId w15:val="{8088BF51-8115-4E78-9684-D4ED429A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rosalba197300@gmail.com</cp:lastModifiedBy>
  <cp:revision>3</cp:revision>
  <dcterms:created xsi:type="dcterms:W3CDTF">2026-04-16T19:12:00Z</dcterms:created>
  <dcterms:modified xsi:type="dcterms:W3CDTF">2026-04-16T20:06:00Z</dcterms:modified>
  <cp:category/>
</cp:coreProperties>
</file>